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1DA99" w14:textId="77777777" w:rsidR="00BF2CED" w:rsidRDefault="00BF2CED" w:rsidP="007163A2">
      <w:pPr>
        <w:pStyle w:val="Kopzondernummering"/>
        <w:spacing w:after="0" w:line="0" w:lineRule="atLeast"/>
      </w:pPr>
    </w:p>
    <w:p w14:paraId="3E4BF168" w14:textId="77777777" w:rsidR="00BF2CED" w:rsidRPr="00905394" w:rsidRDefault="00BF2CED" w:rsidP="007163A2">
      <w:pPr>
        <w:spacing w:line="0" w:lineRule="atLeast"/>
      </w:pPr>
    </w:p>
    <w:p w14:paraId="0278FAC0" w14:textId="77777777" w:rsidR="00BF2CED" w:rsidRPr="00905394" w:rsidRDefault="00BF2CED" w:rsidP="007163A2">
      <w:pPr>
        <w:spacing w:line="0" w:lineRule="atLeast"/>
      </w:pPr>
    </w:p>
    <w:p w14:paraId="763854AA" w14:textId="77777777" w:rsidR="00BF2CED" w:rsidRPr="00905394" w:rsidRDefault="00BF2CED" w:rsidP="007163A2">
      <w:pPr>
        <w:spacing w:line="0" w:lineRule="atLeast"/>
      </w:pPr>
    </w:p>
    <w:p w14:paraId="6A14F172" w14:textId="77777777" w:rsidR="00BF2CED" w:rsidRPr="00905394" w:rsidRDefault="00BF2CED" w:rsidP="007163A2">
      <w:pPr>
        <w:spacing w:line="0" w:lineRule="atLeast"/>
      </w:pPr>
    </w:p>
    <w:p w14:paraId="407FA4B7" w14:textId="439334BE" w:rsidR="00BF2CED" w:rsidRPr="00905394" w:rsidRDefault="003F0EAF" w:rsidP="007163A2">
      <w:pPr>
        <w:spacing w:line="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8E7765" wp14:editId="4DC51F42">
                <wp:simplePos x="0" y="0"/>
                <wp:positionH relativeFrom="column">
                  <wp:posOffset>-1905</wp:posOffset>
                </wp:positionH>
                <wp:positionV relativeFrom="paragraph">
                  <wp:posOffset>136525</wp:posOffset>
                </wp:positionV>
                <wp:extent cx="5391150" cy="291465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150" cy="291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36B1EC" w14:textId="77777777" w:rsidR="004E1ABE" w:rsidRPr="002D69B4" w:rsidRDefault="004E1ABE" w:rsidP="00215982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199D10CF" w14:textId="663C5ED7" w:rsidR="00072AA5" w:rsidRDefault="004E1ABE" w:rsidP="00215982">
                            <w:pPr>
                              <w:pStyle w:val="Geenafstand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C738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Bijlage </w:t>
                            </w:r>
                            <w:r w:rsidR="00DF4ED4">
                              <w:rPr>
                                <w:b/>
                                <w:sz w:val="32"/>
                                <w:szCs w:val="32"/>
                              </w:rPr>
                              <w:t>10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33546195" w14:textId="67FBCDAA" w:rsidR="004E1ABE" w:rsidRDefault="00DA4BD2" w:rsidP="00215982">
                            <w:pPr>
                              <w:pStyle w:val="Geenafstand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Aanmeldingsformulier Informatiebijeenkomst</w:t>
                            </w:r>
                          </w:p>
                          <w:p w14:paraId="47306978" w14:textId="77777777" w:rsidR="004E1ABE" w:rsidRPr="002D69B4" w:rsidRDefault="004E1ABE" w:rsidP="00215982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2554B45A" w14:textId="77777777" w:rsidR="003F0EAF" w:rsidRDefault="004E1ABE" w:rsidP="00215982">
                            <w:pPr>
                              <w:pStyle w:val="Geenafstand"/>
                              <w:rPr>
                                <w:color w:val="00B0F0"/>
                                <w:sz w:val="36"/>
                                <w:szCs w:val="36"/>
                              </w:rPr>
                            </w:pPr>
                            <w:r w:rsidRPr="003F0EAF">
                              <w:rPr>
                                <w:color w:val="00B0F0"/>
                                <w:sz w:val="36"/>
                                <w:szCs w:val="36"/>
                              </w:rPr>
                              <w:t>Europese aanbesteding</w:t>
                            </w:r>
                            <w:r w:rsidR="003F0EAF" w:rsidRPr="003F0EAF">
                              <w:rPr>
                                <w:color w:val="00B0F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274B005B" w14:textId="0AC792BB" w:rsidR="004E1ABE" w:rsidRPr="003F0EAF" w:rsidRDefault="003F0EAF" w:rsidP="00215982">
                            <w:pPr>
                              <w:pStyle w:val="Geenafstand"/>
                              <w:rPr>
                                <w:color w:val="00B0F0"/>
                                <w:sz w:val="36"/>
                                <w:szCs w:val="36"/>
                              </w:rPr>
                            </w:pPr>
                            <w:r w:rsidRPr="003F0EAF">
                              <w:rPr>
                                <w:color w:val="00B0F0"/>
                                <w:sz w:val="36"/>
                                <w:szCs w:val="36"/>
                              </w:rPr>
                              <w:t>Intermediar</w:t>
                            </w:r>
                            <w:r w:rsidR="004E1ABE" w:rsidRPr="003F0EAF">
                              <w:rPr>
                                <w:color w:val="00B0F0"/>
                                <w:sz w:val="36"/>
                                <w:szCs w:val="36"/>
                              </w:rPr>
                              <w:t xml:space="preserve"> Inhuur Trainers OI DJI</w:t>
                            </w:r>
                          </w:p>
                          <w:p w14:paraId="03595BC9" w14:textId="77777777" w:rsidR="004E1ABE" w:rsidRDefault="004E1ABE" w:rsidP="00215982">
                            <w:pPr>
                              <w:pStyle w:val="Geenafstand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1622CE64" w14:textId="77777777" w:rsidR="004E1ABE" w:rsidRPr="003F0EAF" w:rsidRDefault="004E1ABE" w:rsidP="00215982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  <w:r w:rsidRPr="003F0EAF">
                              <w:rPr>
                                <w:sz w:val="24"/>
                                <w:szCs w:val="24"/>
                              </w:rPr>
                              <w:t>Kenmerk</w:t>
                            </w:r>
                            <w:r w:rsidRPr="003F0EAF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3F0EAF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3F0EAF">
                              <w:rPr>
                                <w:sz w:val="24"/>
                                <w:szCs w:val="24"/>
                              </w:rPr>
                              <w:tab/>
                              <w:t>IUC DJI/IENEA/RR/2020-3</w:t>
                            </w:r>
                          </w:p>
                          <w:p w14:paraId="505497C9" w14:textId="42060123" w:rsidR="004E1ABE" w:rsidRPr="003F0EAF" w:rsidRDefault="00DA4BD2" w:rsidP="00215982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  <w:r w:rsidRPr="003F0EAF">
                              <w:rPr>
                                <w:sz w:val="24"/>
                                <w:szCs w:val="24"/>
                              </w:rPr>
                              <w:t>Versienummer</w:t>
                            </w:r>
                            <w:r w:rsidRPr="003F0EAF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3F0EAF">
                              <w:rPr>
                                <w:sz w:val="24"/>
                                <w:szCs w:val="24"/>
                              </w:rPr>
                              <w:tab/>
                              <w:t>0.1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8E77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15pt;margin-top:10.75pt;width:424.5pt;height:22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" filled="f" stroked="f" strokecolor="#09f">
                <v:textbox inset="0,0,0,0">
                  <w:txbxContent>
                    <w:p w14:paraId="1E36B1EC" w14:textId="77777777" w:rsidR="004E1ABE" w:rsidRPr="002D69B4" w:rsidRDefault="004E1ABE" w:rsidP="00215982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199D10CF" w14:textId="663C5ED7" w:rsidR="00072AA5" w:rsidRDefault="004E1ABE" w:rsidP="00215982">
                      <w:pPr>
                        <w:pStyle w:val="Geenafstand"/>
                        <w:rPr>
                          <w:b/>
                          <w:sz w:val="32"/>
                          <w:szCs w:val="32"/>
                        </w:rPr>
                      </w:pPr>
                      <w:r w:rsidRPr="00AC7386">
                        <w:rPr>
                          <w:b/>
                          <w:sz w:val="32"/>
                          <w:szCs w:val="32"/>
                        </w:rPr>
                        <w:t xml:space="preserve">Bijlage </w:t>
                      </w:r>
                      <w:r w:rsidR="00DF4ED4">
                        <w:rPr>
                          <w:b/>
                          <w:sz w:val="32"/>
                          <w:szCs w:val="32"/>
                        </w:rPr>
                        <w:t>10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14:paraId="33546195" w14:textId="67FBCDAA" w:rsidR="004E1ABE" w:rsidRDefault="00DA4BD2" w:rsidP="00215982">
                      <w:pPr>
                        <w:pStyle w:val="Geenafstand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Aanmeldingsformulier Informatiebijeenkomst</w:t>
                      </w:r>
                    </w:p>
                    <w:p w14:paraId="47306978" w14:textId="77777777" w:rsidR="004E1ABE" w:rsidRPr="002D69B4" w:rsidRDefault="004E1ABE" w:rsidP="00215982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2554B45A" w14:textId="77777777" w:rsidR="003F0EAF" w:rsidRDefault="004E1ABE" w:rsidP="00215982">
                      <w:pPr>
                        <w:pStyle w:val="Geenafstand"/>
                        <w:rPr>
                          <w:color w:val="00B0F0"/>
                          <w:sz w:val="36"/>
                          <w:szCs w:val="36"/>
                        </w:rPr>
                      </w:pPr>
                      <w:r w:rsidRPr="003F0EAF">
                        <w:rPr>
                          <w:color w:val="00B0F0"/>
                          <w:sz w:val="36"/>
                          <w:szCs w:val="36"/>
                        </w:rPr>
                        <w:t>Europese aanbesteding</w:t>
                      </w:r>
                      <w:r w:rsidR="003F0EAF" w:rsidRPr="003F0EAF">
                        <w:rPr>
                          <w:color w:val="00B0F0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274B005B" w14:textId="0AC792BB" w:rsidR="004E1ABE" w:rsidRPr="003F0EAF" w:rsidRDefault="003F0EAF" w:rsidP="00215982">
                      <w:pPr>
                        <w:pStyle w:val="Geenafstand"/>
                        <w:rPr>
                          <w:color w:val="00B0F0"/>
                          <w:sz w:val="36"/>
                          <w:szCs w:val="36"/>
                        </w:rPr>
                      </w:pPr>
                      <w:r w:rsidRPr="003F0EAF">
                        <w:rPr>
                          <w:color w:val="00B0F0"/>
                          <w:sz w:val="36"/>
                          <w:szCs w:val="36"/>
                        </w:rPr>
                        <w:t>Intermediar</w:t>
                      </w:r>
                      <w:r w:rsidR="004E1ABE" w:rsidRPr="003F0EAF">
                        <w:rPr>
                          <w:color w:val="00B0F0"/>
                          <w:sz w:val="36"/>
                          <w:szCs w:val="36"/>
                        </w:rPr>
                        <w:t xml:space="preserve"> Inhuur Trainers OI DJI</w:t>
                      </w:r>
                    </w:p>
                    <w:p w14:paraId="03595BC9" w14:textId="77777777" w:rsidR="004E1ABE" w:rsidRDefault="004E1ABE" w:rsidP="00215982">
                      <w:pPr>
                        <w:pStyle w:val="Geenafstand"/>
                        <w:rPr>
                          <w:sz w:val="32"/>
                          <w:szCs w:val="32"/>
                        </w:rPr>
                      </w:pPr>
                    </w:p>
                    <w:p w14:paraId="1622CE64" w14:textId="77777777" w:rsidR="004E1ABE" w:rsidRPr="003F0EAF" w:rsidRDefault="004E1ABE" w:rsidP="00215982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  <w:r w:rsidRPr="003F0EAF">
                        <w:rPr>
                          <w:sz w:val="24"/>
                          <w:szCs w:val="24"/>
                        </w:rPr>
                        <w:t>Kenmerk</w:t>
                      </w:r>
                      <w:r w:rsidRPr="003F0EAF">
                        <w:rPr>
                          <w:sz w:val="24"/>
                          <w:szCs w:val="24"/>
                        </w:rPr>
                        <w:tab/>
                      </w:r>
                      <w:r w:rsidRPr="003F0EAF">
                        <w:rPr>
                          <w:sz w:val="24"/>
                          <w:szCs w:val="24"/>
                        </w:rPr>
                        <w:tab/>
                      </w:r>
                      <w:r w:rsidRPr="003F0EAF">
                        <w:rPr>
                          <w:sz w:val="24"/>
                          <w:szCs w:val="24"/>
                        </w:rPr>
                        <w:tab/>
                        <w:t>IUC DJI/IENEA/RR/2020-3</w:t>
                      </w:r>
                    </w:p>
                    <w:p w14:paraId="505497C9" w14:textId="42060123" w:rsidR="004E1ABE" w:rsidRPr="003F0EAF" w:rsidRDefault="00DA4BD2" w:rsidP="00215982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  <w:r w:rsidRPr="003F0EAF">
                        <w:rPr>
                          <w:sz w:val="24"/>
                          <w:szCs w:val="24"/>
                        </w:rPr>
                        <w:t>Versienummer</w:t>
                      </w:r>
                      <w:r w:rsidRPr="003F0EAF">
                        <w:rPr>
                          <w:sz w:val="24"/>
                          <w:szCs w:val="24"/>
                        </w:rPr>
                        <w:tab/>
                      </w:r>
                      <w:r w:rsidRPr="003F0EAF">
                        <w:rPr>
                          <w:sz w:val="24"/>
                          <w:szCs w:val="24"/>
                        </w:rPr>
                        <w:tab/>
                        <w:t>0.1</w:t>
                      </w:r>
                    </w:p>
                  </w:txbxContent>
                </v:textbox>
              </v:shape>
            </w:pict>
          </mc:Fallback>
        </mc:AlternateContent>
      </w:r>
    </w:p>
    <w:p w14:paraId="7BDED572" w14:textId="19574232" w:rsidR="00BF2CED" w:rsidRPr="00905394" w:rsidRDefault="00BF2CED" w:rsidP="007163A2">
      <w:pPr>
        <w:spacing w:line="0" w:lineRule="atLeast"/>
      </w:pPr>
    </w:p>
    <w:p w14:paraId="2EAF75DE" w14:textId="77777777" w:rsidR="00BF2CED" w:rsidRPr="00905394" w:rsidRDefault="00BF2CED" w:rsidP="007163A2">
      <w:pPr>
        <w:spacing w:line="0" w:lineRule="atLeast"/>
      </w:pPr>
    </w:p>
    <w:p w14:paraId="1C499E71" w14:textId="77777777" w:rsidR="00BF2CED" w:rsidRPr="00905394" w:rsidRDefault="00BF2CED" w:rsidP="007163A2">
      <w:pPr>
        <w:spacing w:line="0" w:lineRule="atLeast"/>
      </w:pPr>
    </w:p>
    <w:p w14:paraId="4F5011E4" w14:textId="77777777" w:rsidR="00BF2CED" w:rsidRPr="00905394" w:rsidRDefault="00BF2CED" w:rsidP="007163A2">
      <w:pPr>
        <w:spacing w:line="0" w:lineRule="atLeast"/>
        <w:jc w:val="right"/>
      </w:pPr>
    </w:p>
    <w:p w14:paraId="4DCB448C" w14:textId="77777777" w:rsidR="00BF2CED" w:rsidRPr="00905394" w:rsidRDefault="00BF2CED" w:rsidP="007163A2">
      <w:pPr>
        <w:spacing w:line="0" w:lineRule="atLeast"/>
      </w:pPr>
    </w:p>
    <w:p w14:paraId="0A119E35" w14:textId="77777777" w:rsidR="00445C0C" w:rsidRDefault="00445C0C" w:rsidP="0093556C">
      <w:pPr>
        <w:spacing w:line="0" w:lineRule="atLeast"/>
      </w:pPr>
      <w:bookmarkStart w:id="0" w:name="_Toc361740200"/>
    </w:p>
    <w:p w14:paraId="60EF0795" w14:textId="77777777" w:rsidR="00445C0C" w:rsidRDefault="00445C0C" w:rsidP="0093556C">
      <w:pPr>
        <w:spacing w:line="0" w:lineRule="atLeast"/>
      </w:pPr>
    </w:p>
    <w:p w14:paraId="4D02BF09" w14:textId="77777777" w:rsidR="00445C0C" w:rsidRDefault="00445C0C" w:rsidP="0093556C">
      <w:pPr>
        <w:spacing w:line="0" w:lineRule="atLeast"/>
      </w:pPr>
    </w:p>
    <w:p w14:paraId="7D67A949" w14:textId="77777777" w:rsidR="00445C0C" w:rsidRDefault="00445C0C" w:rsidP="0093556C">
      <w:pPr>
        <w:spacing w:line="0" w:lineRule="atLeast"/>
      </w:pPr>
    </w:p>
    <w:p w14:paraId="0CD660BD" w14:textId="77777777" w:rsidR="00445C0C" w:rsidRDefault="00445C0C" w:rsidP="0093556C">
      <w:pPr>
        <w:spacing w:line="0" w:lineRule="atLeast"/>
      </w:pPr>
    </w:p>
    <w:p w14:paraId="1749F905" w14:textId="77777777" w:rsidR="00445C0C" w:rsidRDefault="00445C0C" w:rsidP="0093556C">
      <w:pPr>
        <w:spacing w:line="0" w:lineRule="atLeast"/>
      </w:pPr>
    </w:p>
    <w:p w14:paraId="0BE2FDCD" w14:textId="77777777" w:rsidR="00445C0C" w:rsidRDefault="00445C0C" w:rsidP="0093556C">
      <w:pPr>
        <w:spacing w:line="0" w:lineRule="atLeast"/>
      </w:pPr>
    </w:p>
    <w:p w14:paraId="1E2F51CE" w14:textId="77777777" w:rsidR="00445C0C" w:rsidRDefault="00445C0C" w:rsidP="0093556C">
      <w:pPr>
        <w:spacing w:line="0" w:lineRule="atLeast"/>
      </w:pPr>
    </w:p>
    <w:p w14:paraId="18620562" w14:textId="77777777" w:rsidR="00445C0C" w:rsidRDefault="00445C0C" w:rsidP="0093556C">
      <w:pPr>
        <w:spacing w:line="0" w:lineRule="atLeast"/>
      </w:pPr>
    </w:p>
    <w:p w14:paraId="03754743" w14:textId="3CC5DF18" w:rsidR="0093556C" w:rsidRDefault="00BF2CED" w:rsidP="0093556C">
      <w:pPr>
        <w:spacing w:line="0" w:lineRule="atLeast"/>
        <w:rPr>
          <w:noProof/>
          <w:lang w:eastAsia="en-US"/>
        </w:rPr>
      </w:pPr>
      <w:r w:rsidRPr="00905394">
        <w:br w:type="column"/>
      </w:r>
      <w:bookmarkEnd w:id="0"/>
      <w:r w:rsidR="0093556C">
        <w:rPr>
          <w:noProof/>
          <w:lang w:eastAsia="en-US"/>
        </w:rPr>
        <w:lastRenderedPageBreak/>
        <w:t xml:space="preserve"> </w:t>
      </w:r>
      <w:r w:rsidR="00DA4BD2">
        <w:rPr>
          <w:noProof/>
          <w:lang w:eastAsia="en-US"/>
        </w:rPr>
        <w:t>I</w:t>
      </w:r>
      <w:r w:rsidR="00DA4BD2">
        <w:rPr>
          <w:noProof/>
          <w:lang w:eastAsia="en-US"/>
        </w:rPr>
        <w:tab/>
        <w:t>Praktische informatie</w:t>
      </w:r>
    </w:p>
    <w:p w14:paraId="0E0C6680" w14:textId="63242611" w:rsidR="00DA4BD2" w:rsidRDefault="00DA4BD2" w:rsidP="0093556C">
      <w:pPr>
        <w:spacing w:line="0" w:lineRule="atLeast"/>
        <w:rPr>
          <w:noProof/>
          <w:lang w:eastAsia="en-US"/>
        </w:rPr>
      </w:pPr>
    </w:p>
    <w:p w14:paraId="6DABCFBF" w14:textId="1ADAFFAD" w:rsidR="006849A6" w:rsidRDefault="000A1C34" w:rsidP="0093556C">
      <w:pPr>
        <w:spacing w:line="0" w:lineRule="atLeast"/>
        <w:rPr>
          <w:noProof/>
          <w:lang w:eastAsia="en-US"/>
        </w:rPr>
      </w:pPr>
      <w:r w:rsidRPr="000A1C34">
        <w:rPr>
          <w:noProof/>
          <w:lang w:eastAsia="en-US"/>
        </w:rPr>
        <w:t>Datum/Tijd: 02-12-2021, van 13</w:t>
      </w:r>
      <w:r w:rsidR="006849A6" w:rsidRPr="000A1C34">
        <w:rPr>
          <w:noProof/>
          <w:lang w:eastAsia="en-US"/>
        </w:rPr>
        <w:t>.00 tot 17.00 uur.</w:t>
      </w:r>
    </w:p>
    <w:p w14:paraId="4EA0EE44" w14:textId="77777777" w:rsidR="006849A6" w:rsidRDefault="006849A6" w:rsidP="0093556C">
      <w:pPr>
        <w:spacing w:line="0" w:lineRule="atLeast"/>
        <w:rPr>
          <w:noProof/>
          <w:lang w:eastAsia="en-US"/>
        </w:rPr>
      </w:pPr>
    </w:p>
    <w:p w14:paraId="7CD53E0D" w14:textId="48BA15BC" w:rsidR="00DA4BD2" w:rsidRDefault="00DA4BD2" w:rsidP="0093556C">
      <w:pPr>
        <w:spacing w:line="0" w:lineRule="atLeast"/>
        <w:rPr>
          <w:noProof/>
          <w:lang w:eastAsia="en-US"/>
        </w:rPr>
      </w:pPr>
      <w:r>
        <w:rPr>
          <w:noProof/>
          <w:lang w:eastAsia="en-US"/>
        </w:rPr>
        <w:t>De informatiebijeenkomst v</w:t>
      </w:r>
      <w:r w:rsidR="007B4346">
        <w:rPr>
          <w:noProof/>
          <w:lang w:eastAsia="en-US"/>
        </w:rPr>
        <w:t>i</w:t>
      </w:r>
      <w:r>
        <w:rPr>
          <w:noProof/>
          <w:lang w:eastAsia="en-US"/>
        </w:rPr>
        <w:t>ndt plaats in het Vergadercentrum DJI,</w:t>
      </w:r>
      <w:r w:rsidR="000A1C34">
        <w:rPr>
          <w:noProof/>
          <w:lang w:eastAsia="en-US"/>
        </w:rPr>
        <w:t xml:space="preserve"> Zaal 105,</w:t>
      </w:r>
    </w:p>
    <w:p w14:paraId="39D8F156" w14:textId="7EA01ACA" w:rsidR="00DA4BD2" w:rsidRDefault="00DA4BD2" w:rsidP="00082A9F">
      <w:pPr>
        <w:spacing w:line="0" w:lineRule="atLeast"/>
        <w:rPr>
          <w:noProof/>
          <w:lang w:eastAsia="en-US"/>
        </w:rPr>
      </w:pPr>
      <w:r w:rsidRPr="00DA4BD2">
        <w:rPr>
          <w:noProof/>
          <w:lang w:eastAsia="en-US"/>
        </w:rPr>
        <w:t>Zandpad 3, 3631 NK Nieuwersluis</w:t>
      </w:r>
      <w:r>
        <w:rPr>
          <w:noProof/>
          <w:lang w:eastAsia="en-US"/>
        </w:rPr>
        <w:t xml:space="preserve">, </w:t>
      </w:r>
      <w:r w:rsidR="00BE22AB">
        <w:rPr>
          <w:noProof/>
          <w:lang w:eastAsia="en-US"/>
        </w:rPr>
        <w:t>t</w:t>
      </w:r>
      <w:r>
        <w:rPr>
          <w:noProof/>
          <w:lang w:eastAsia="en-US"/>
        </w:rPr>
        <w:t>elefo</w:t>
      </w:r>
      <w:r w:rsidR="00082A9F">
        <w:rPr>
          <w:noProof/>
          <w:lang w:eastAsia="en-US"/>
        </w:rPr>
        <w:t xml:space="preserve">nisch bereikbaar onder </w:t>
      </w:r>
      <w:r w:rsidRPr="00DA4BD2">
        <w:rPr>
          <w:noProof/>
          <w:lang w:eastAsia="en-US"/>
        </w:rPr>
        <w:t>088 072 9600</w:t>
      </w:r>
      <w:r w:rsidR="007B4346">
        <w:rPr>
          <w:noProof/>
          <w:lang w:eastAsia="en-US"/>
        </w:rPr>
        <w:t>.</w:t>
      </w:r>
    </w:p>
    <w:p w14:paraId="0C9BF684" w14:textId="7CEE0CAF" w:rsidR="00082A9F" w:rsidRDefault="00082A9F" w:rsidP="00082A9F">
      <w:pPr>
        <w:spacing w:line="0" w:lineRule="atLeast"/>
        <w:rPr>
          <w:noProof/>
          <w:lang w:eastAsia="en-US"/>
        </w:rPr>
      </w:pPr>
    </w:p>
    <w:p w14:paraId="183EA06C" w14:textId="4334409E" w:rsidR="00082A9F" w:rsidRDefault="00082A9F" w:rsidP="0093556C">
      <w:pPr>
        <w:spacing w:line="0" w:lineRule="atLeast"/>
        <w:rPr>
          <w:noProof/>
          <w:lang w:eastAsia="en-US"/>
        </w:rPr>
      </w:pPr>
      <w:r>
        <w:rPr>
          <w:noProof/>
          <w:lang w:eastAsia="en-US"/>
        </w:rPr>
        <w:t xml:space="preserve">U dient een </w:t>
      </w:r>
      <w:r w:rsidRPr="00082A9F">
        <w:rPr>
          <w:noProof/>
          <w:lang w:eastAsia="en-US"/>
        </w:rPr>
        <w:t xml:space="preserve">geldig legitimatiebewijs </w:t>
      </w:r>
      <w:r>
        <w:rPr>
          <w:noProof/>
          <w:lang w:eastAsia="en-US"/>
        </w:rPr>
        <w:t xml:space="preserve">te </w:t>
      </w:r>
      <w:r w:rsidRPr="00082A9F">
        <w:rPr>
          <w:noProof/>
          <w:lang w:eastAsia="en-US"/>
        </w:rPr>
        <w:t>kunnen tonen. Dit mag zijn een: paspoort, identiteitskaart, rijbewijs of Europese identiteitskaart</w:t>
      </w:r>
      <w:r>
        <w:rPr>
          <w:noProof/>
          <w:lang w:eastAsia="en-US"/>
        </w:rPr>
        <w:t>.</w:t>
      </w:r>
    </w:p>
    <w:p w14:paraId="7945C4A3" w14:textId="5BB1F8A6" w:rsidR="00082A9F" w:rsidRDefault="00082A9F" w:rsidP="0093556C">
      <w:pPr>
        <w:spacing w:line="0" w:lineRule="atLeast"/>
        <w:rPr>
          <w:noProof/>
          <w:lang w:eastAsia="en-US"/>
        </w:rPr>
      </w:pPr>
    </w:p>
    <w:p w14:paraId="215F6ACC" w14:textId="040C29CB" w:rsidR="00566A83" w:rsidRDefault="00566A83" w:rsidP="0093556C">
      <w:pPr>
        <w:spacing w:line="0" w:lineRule="atLeast"/>
        <w:rPr>
          <w:noProof/>
          <w:lang w:eastAsia="en-US"/>
        </w:rPr>
      </w:pPr>
      <w:r>
        <w:rPr>
          <w:noProof/>
          <w:lang w:eastAsia="en-US"/>
        </w:rPr>
        <w:t>Gelieve dit ingevulde aanmeldingsformulier via de berichtenmodule van Tenderned te versturen.</w:t>
      </w:r>
    </w:p>
    <w:p w14:paraId="52B70A74" w14:textId="77777777" w:rsidR="00BE22AB" w:rsidRDefault="00BE22AB" w:rsidP="0093556C">
      <w:pPr>
        <w:spacing w:line="0" w:lineRule="atLeast"/>
        <w:rPr>
          <w:noProof/>
          <w:lang w:eastAsia="en-US"/>
        </w:rPr>
      </w:pPr>
    </w:p>
    <w:p w14:paraId="0D4C9C62" w14:textId="7ED97EC6" w:rsidR="00DA4BD2" w:rsidRDefault="00DA4BD2" w:rsidP="0093556C">
      <w:pPr>
        <w:spacing w:line="0" w:lineRule="atLeast"/>
        <w:rPr>
          <w:noProof/>
          <w:lang w:eastAsia="en-US"/>
        </w:rPr>
      </w:pPr>
      <w:r>
        <w:rPr>
          <w:noProof/>
          <w:lang w:eastAsia="en-US"/>
        </w:rPr>
        <w:t>Aan</w:t>
      </w:r>
      <w:r w:rsidR="00082A9F">
        <w:rPr>
          <w:noProof/>
          <w:lang w:eastAsia="en-US"/>
        </w:rPr>
        <w:t>meldingsgegevens</w:t>
      </w:r>
    </w:p>
    <w:p w14:paraId="02D4CC6E" w14:textId="703489A0" w:rsidR="00BF2CED" w:rsidRPr="00F41569" w:rsidRDefault="00814536" w:rsidP="007163A2">
      <w:pPr>
        <w:pStyle w:val="Kopzondernummering"/>
        <w:spacing w:after="0" w:line="0" w:lineRule="atLeast"/>
        <w:rPr>
          <w:sz w:val="18"/>
          <w:szCs w:val="18"/>
        </w:rPr>
      </w:pPr>
      <w:bookmarkStart w:id="1" w:name="_Toc209500356"/>
      <w:r>
        <w:rPr>
          <w:sz w:val="18"/>
          <w:szCs w:val="18"/>
        </w:rPr>
        <w:t xml:space="preserve">Gelieve </w:t>
      </w:r>
      <w:r w:rsidR="00082A9F">
        <w:rPr>
          <w:sz w:val="18"/>
          <w:szCs w:val="18"/>
        </w:rPr>
        <w:t xml:space="preserve">maximaal twee personen van uw organisatie </w:t>
      </w:r>
      <w:r>
        <w:rPr>
          <w:sz w:val="18"/>
          <w:szCs w:val="18"/>
        </w:rPr>
        <w:t xml:space="preserve">op te geven in onderstaande tabel. </w:t>
      </w:r>
    </w:p>
    <w:p w14:paraId="061684CE" w14:textId="148A97EE" w:rsidR="00566A83" w:rsidRDefault="00566A83" w:rsidP="007163A2">
      <w:pPr>
        <w:pStyle w:val="broodtekst"/>
        <w:spacing w:line="0" w:lineRule="atLeast"/>
      </w:pPr>
    </w:p>
    <w:p w14:paraId="23F332CB" w14:textId="49A0AA73" w:rsidR="00566A83" w:rsidRDefault="00566A83" w:rsidP="007163A2">
      <w:pPr>
        <w:pStyle w:val="broodtekst"/>
        <w:spacing w:line="0" w:lineRule="atLeast"/>
      </w:pPr>
      <w:r w:rsidRPr="00566A83">
        <w:rPr>
          <w:b/>
        </w:rPr>
        <w:t>Organisatie:</w:t>
      </w:r>
      <w:r>
        <w:t xml:space="preserve"> &lt;uw organisatie&gt;</w:t>
      </w:r>
    </w:p>
    <w:p w14:paraId="116DDECD" w14:textId="77777777" w:rsidR="00566A83" w:rsidRDefault="00566A83" w:rsidP="007163A2">
      <w:pPr>
        <w:pStyle w:val="broodtekst"/>
        <w:spacing w:line="0" w:lineRule="atLeast"/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2268"/>
        <w:gridCol w:w="1417"/>
        <w:gridCol w:w="2551"/>
      </w:tblGrid>
      <w:tr w:rsidR="003F0EAF" w14:paraId="4ECD736F" w14:textId="20565899" w:rsidTr="003F0EAF">
        <w:tc>
          <w:tcPr>
            <w:tcW w:w="2552" w:type="dxa"/>
            <w:shd w:val="clear" w:color="auto" w:fill="B8CCE4" w:themeFill="accent1" w:themeFillTint="66"/>
          </w:tcPr>
          <w:p w14:paraId="08CA0E26" w14:textId="75145255" w:rsidR="003F0EAF" w:rsidRDefault="003F0EAF" w:rsidP="007163A2">
            <w:pPr>
              <w:pStyle w:val="broodtekst"/>
              <w:spacing w:line="0" w:lineRule="atLeast"/>
            </w:pPr>
            <w:r>
              <w:t>Naam</w:t>
            </w:r>
          </w:p>
        </w:tc>
        <w:tc>
          <w:tcPr>
            <w:tcW w:w="2268" w:type="dxa"/>
            <w:shd w:val="clear" w:color="auto" w:fill="B8CCE4" w:themeFill="accent1" w:themeFillTint="66"/>
          </w:tcPr>
          <w:p w14:paraId="4A8D86E5" w14:textId="0A23C67C" w:rsidR="003F0EAF" w:rsidRDefault="003F0EAF" w:rsidP="007163A2">
            <w:pPr>
              <w:pStyle w:val="broodtekst"/>
              <w:spacing w:line="0" w:lineRule="atLeast"/>
            </w:pPr>
            <w:r>
              <w:t>Functie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14:paraId="327CD6C9" w14:textId="5DD79C85" w:rsidR="003F0EAF" w:rsidRDefault="003F0EAF" w:rsidP="007163A2">
            <w:pPr>
              <w:pStyle w:val="broodtekst"/>
              <w:spacing w:line="0" w:lineRule="atLeast"/>
            </w:pPr>
            <w:r>
              <w:t>Mobiel nr.</w:t>
            </w:r>
          </w:p>
        </w:tc>
        <w:tc>
          <w:tcPr>
            <w:tcW w:w="2551" w:type="dxa"/>
            <w:shd w:val="clear" w:color="auto" w:fill="B8CCE4" w:themeFill="accent1" w:themeFillTint="66"/>
          </w:tcPr>
          <w:p w14:paraId="2B91A3A0" w14:textId="1BDF757F" w:rsidR="003F0EAF" w:rsidRDefault="003F0EAF" w:rsidP="007163A2">
            <w:pPr>
              <w:pStyle w:val="broodtekst"/>
              <w:spacing w:line="0" w:lineRule="atLeast"/>
            </w:pPr>
            <w:r>
              <w:t>Emaildres</w:t>
            </w:r>
          </w:p>
        </w:tc>
      </w:tr>
      <w:tr w:rsidR="003F0EAF" w14:paraId="0BF206BE" w14:textId="0D3EF3E4" w:rsidTr="003F0EAF">
        <w:tc>
          <w:tcPr>
            <w:tcW w:w="2552" w:type="dxa"/>
          </w:tcPr>
          <w:p w14:paraId="3AD252C0" w14:textId="422EBD58" w:rsidR="003F0EAF" w:rsidRPr="003F0EAF" w:rsidRDefault="003F0EAF" w:rsidP="007163A2">
            <w:pPr>
              <w:pStyle w:val="broodtekst"/>
              <w:spacing w:line="0" w:lineRule="atLeast"/>
            </w:pPr>
            <w:r w:rsidRPr="00DE3AAC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</w:p>
        </w:tc>
        <w:tc>
          <w:tcPr>
            <w:tcW w:w="2268" w:type="dxa"/>
          </w:tcPr>
          <w:p w14:paraId="31BD5908" w14:textId="77777777" w:rsidR="003F0EAF" w:rsidRDefault="003F0EAF" w:rsidP="007163A2">
            <w:pPr>
              <w:pStyle w:val="broodtekst"/>
              <w:spacing w:line="0" w:lineRule="atLeast"/>
            </w:pPr>
          </w:p>
        </w:tc>
        <w:tc>
          <w:tcPr>
            <w:tcW w:w="1417" w:type="dxa"/>
          </w:tcPr>
          <w:p w14:paraId="480D541C" w14:textId="2D551B85" w:rsidR="003F0EAF" w:rsidRDefault="003F0EAF" w:rsidP="007163A2">
            <w:pPr>
              <w:pStyle w:val="broodtekst"/>
              <w:spacing w:line="0" w:lineRule="atLeast"/>
            </w:pPr>
          </w:p>
        </w:tc>
        <w:tc>
          <w:tcPr>
            <w:tcW w:w="2551" w:type="dxa"/>
          </w:tcPr>
          <w:p w14:paraId="431F1F3C" w14:textId="2FE5B75D" w:rsidR="003F0EAF" w:rsidRDefault="003F0EAF" w:rsidP="007163A2">
            <w:pPr>
              <w:pStyle w:val="broodtekst"/>
              <w:spacing w:line="0" w:lineRule="atLeast"/>
            </w:pPr>
          </w:p>
        </w:tc>
      </w:tr>
      <w:tr w:rsidR="003F0EAF" w14:paraId="7D8E3311" w14:textId="1BFE1D7C" w:rsidTr="003F0EAF">
        <w:tc>
          <w:tcPr>
            <w:tcW w:w="2552" w:type="dxa"/>
          </w:tcPr>
          <w:p w14:paraId="5EF9576D" w14:textId="6817193E" w:rsidR="003F0EAF" w:rsidRPr="003F0EAF" w:rsidRDefault="003F0EAF" w:rsidP="007163A2">
            <w:pPr>
              <w:pStyle w:val="broodtekst"/>
              <w:spacing w:line="0" w:lineRule="atLeast"/>
            </w:pPr>
            <w:r w:rsidRPr="00DE3AAC">
              <w:rPr>
                <w:b/>
              </w:rPr>
              <w:t>2</w:t>
            </w:r>
            <w:r>
              <w:t xml:space="preserve"> </w:t>
            </w:r>
            <w:bookmarkStart w:id="2" w:name="_GoBack"/>
            <w:bookmarkEnd w:id="2"/>
          </w:p>
        </w:tc>
        <w:tc>
          <w:tcPr>
            <w:tcW w:w="2268" w:type="dxa"/>
          </w:tcPr>
          <w:p w14:paraId="1E9BD77A" w14:textId="77777777" w:rsidR="003F0EAF" w:rsidRDefault="003F0EAF" w:rsidP="007163A2">
            <w:pPr>
              <w:pStyle w:val="broodtekst"/>
              <w:spacing w:line="0" w:lineRule="atLeast"/>
            </w:pPr>
          </w:p>
        </w:tc>
        <w:tc>
          <w:tcPr>
            <w:tcW w:w="1417" w:type="dxa"/>
          </w:tcPr>
          <w:p w14:paraId="5BA625DB" w14:textId="77777777" w:rsidR="003F0EAF" w:rsidRDefault="003F0EAF" w:rsidP="007163A2">
            <w:pPr>
              <w:pStyle w:val="broodtekst"/>
              <w:spacing w:line="0" w:lineRule="atLeast"/>
            </w:pPr>
          </w:p>
        </w:tc>
        <w:tc>
          <w:tcPr>
            <w:tcW w:w="2551" w:type="dxa"/>
          </w:tcPr>
          <w:p w14:paraId="7EBDEBF8" w14:textId="77777777" w:rsidR="003F0EAF" w:rsidRDefault="003F0EAF" w:rsidP="007163A2">
            <w:pPr>
              <w:pStyle w:val="broodtekst"/>
              <w:spacing w:line="0" w:lineRule="atLeast"/>
            </w:pPr>
          </w:p>
        </w:tc>
      </w:tr>
    </w:tbl>
    <w:p w14:paraId="399B3647" w14:textId="6B40632A" w:rsidR="00082A9F" w:rsidRDefault="00082A9F" w:rsidP="00BE22AB">
      <w:pPr>
        <w:pStyle w:val="broodtekst"/>
        <w:spacing w:line="0" w:lineRule="atLeast"/>
      </w:pPr>
    </w:p>
    <w:p w14:paraId="2B9A29DE" w14:textId="6EF68234" w:rsidR="00DE3AAC" w:rsidRDefault="00DE3AAC" w:rsidP="00BE22AB">
      <w:pPr>
        <w:spacing w:line="0" w:lineRule="atLeast"/>
        <w:rPr>
          <w:noProof/>
          <w:lang w:eastAsia="en-US"/>
        </w:rPr>
      </w:pPr>
      <w:r>
        <w:rPr>
          <w:noProof/>
          <w:lang w:eastAsia="en-US"/>
        </w:rPr>
        <w:t>De tweede persoon die u bovenstaand opgeeft kan eventueel ook deelnemen aan de informatiebijeenkomst, afhankelijk van het aantal aanmeldingen en de capaciteit van de beschikbare ruimte. Alle geïnteress</w:t>
      </w:r>
      <w:r w:rsidR="000A1C34">
        <w:rPr>
          <w:noProof/>
          <w:lang w:eastAsia="en-US"/>
        </w:rPr>
        <w:t>eerde partijen zullen hetzij 1, hetzij 2</w:t>
      </w:r>
      <w:r>
        <w:rPr>
          <w:noProof/>
          <w:lang w:eastAsia="en-US"/>
        </w:rPr>
        <w:t xml:space="preserve"> personen kunnen afvaardigen.</w:t>
      </w:r>
    </w:p>
    <w:p w14:paraId="1C6C6B51" w14:textId="77777777" w:rsidR="00DE3AAC" w:rsidRDefault="00DE3AAC" w:rsidP="00BE22AB">
      <w:pPr>
        <w:spacing w:line="0" w:lineRule="atLeast"/>
        <w:rPr>
          <w:noProof/>
          <w:lang w:eastAsia="en-US"/>
        </w:rPr>
      </w:pPr>
    </w:p>
    <w:p w14:paraId="202940AA" w14:textId="77777777" w:rsidR="00BE22AB" w:rsidRDefault="00BE22AB" w:rsidP="00BE22AB">
      <w:pPr>
        <w:pStyle w:val="broodtekst"/>
        <w:spacing w:line="0" w:lineRule="atLeast"/>
      </w:pPr>
    </w:p>
    <w:bookmarkEnd w:id="1"/>
    <w:sectPr w:rsidR="00BE22AB" w:rsidSect="00BA0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71" w:right="958" w:bottom="1077" w:left="2268" w:header="198" w:footer="6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2DF23" w14:textId="77777777" w:rsidR="004E1ABE" w:rsidRDefault="004E1ABE">
      <w:pPr>
        <w:spacing w:line="240" w:lineRule="auto"/>
      </w:pPr>
      <w:r>
        <w:separator/>
      </w:r>
    </w:p>
  </w:endnote>
  <w:endnote w:type="continuationSeparator" w:id="0">
    <w:p w14:paraId="6AA5C1EB" w14:textId="77777777" w:rsidR="004E1ABE" w:rsidRDefault="004E1A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RO VenW"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Corbe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8F659" w14:textId="77777777" w:rsidR="004E1ABE" w:rsidRDefault="004E1ABE">
    <w:pPr>
      <w:pStyle w:val="Voettekst"/>
    </w:pPr>
  </w:p>
  <w:p w14:paraId="6ABF6435" w14:textId="77777777" w:rsidR="004E1ABE" w:rsidRDefault="004E1AB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E1ABE" w14:paraId="1A51F0EA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4B744814" w14:textId="77777777" w:rsidR="004E1ABE" w:rsidRDefault="004E1ABE" w:rsidP="00CF7A54">
          <w:r>
            <w:t>VERTROUWELIJK</w:t>
          </w:r>
        </w:p>
      </w:tc>
      <w:tc>
        <w:tcPr>
          <w:tcW w:w="2148" w:type="dxa"/>
        </w:tcPr>
        <w:p w14:paraId="46FE06A6" w14:textId="77777777" w:rsidR="004E1ABE" w:rsidRPr="00B74DD5" w:rsidRDefault="004E1ABE" w:rsidP="00CF7A54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fldSimple w:instr=" NUMPAGES   \* MERGEFORMAT ">
            <w:r>
              <w:t>39</w:t>
            </w:r>
          </w:fldSimple>
        </w:p>
      </w:tc>
    </w:tr>
  </w:tbl>
  <w:p w14:paraId="5493F5FB" w14:textId="77777777" w:rsidR="004E1ABE" w:rsidRDefault="004E1AB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E1ABE" w14:paraId="283C2614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4B508822" w14:textId="77777777" w:rsidR="004E1ABE" w:rsidRDefault="004E1ABE" w:rsidP="00CF7A54">
          <w:r>
            <w:t>VERTROUWELIJK</w:t>
          </w:r>
        </w:p>
      </w:tc>
      <w:tc>
        <w:tcPr>
          <w:tcW w:w="2148" w:type="dxa"/>
        </w:tcPr>
        <w:p w14:paraId="6B83540B" w14:textId="77777777" w:rsidR="004E1ABE" w:rsidRPr="00B74DD5" w:rsidRDefault="004E1ABE" w:rsidP="00CF7A54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fldSimple w:instr=" NUMPAGES   \* MERGEFORMAT ">
            <w:r>
              <w:t>39</w:t>
            </w:r>
          </w:fldSimple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4E1ABE" w14:paraId="69BF020A" w14:textId="77777777" w:rsidTr="00CF7A54">
      <w:trPr>
        <w:trHeight w:hRule="exact" w:val="240"/>
      </w:trPr>
      <w:tc>
        <w:tcPr>
          <w:tcW w:w="6260" w:type="dxa"/>
          <w:shd w:val="clear" w:color="auto" w:fill="auto"/>
        </w:tcPr>
        <w:p w14:paraId="222595EF" w14:textId="77777777" w:rsidR="004E1ABE" w:rsidRPr="00C12E90" w:rsidRDefault="004E1ABE" w:rsidP="00CF7A54">
          <w:pPr>
            <w:rPr>
              <w:rStyle w:val="Huisstijl-Rubricering"/>
            </w:rPr>
          </w:pPr>
        </w:p>
      </w:tc>
      <w:tc>
        <w:tcPr>
          <w:tcW w:w="1392" w:type="dxa"/>
        </w:tcPr>
        <w:p w14:paraId="16F5AB72" w14:textId="69F6C163" w:rsidR="004E1ABE" w:rsidRPr="006B1455" w:rsidRDefault="004E1ABE" w:rsidP="00CF7A54">
          <w:pPr>
            <w:pStyle w:val="Huisstijl-Paginanummering"/>
            <w:jc w:val="right"/>
          </w:pPr>
          <w:r w:rsidRPr="006B145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F0EAF">
            <w:t>2</w:t>
          </w:r>
          <w:r>
            <w:fldChar w:fldCharType="end"/>
          </w:r>
          <w:r w:rsidRPr="006B1455">
            <w:t xml:space="preserve"> van </w:t>
          </w:r>
          <w:fldSimple w:instr=" NUMPAGES   \* MERGEFORMAT ">
            <w:r w:rsidR="003F0EAF">
              <w:t>2</w:t>
            </w:r>
          </w:fldSimple>
        </w:p>
      </w:tc>
    </w:tr>
  </w:tbl>
  <w:p w14:paraId="5FBE1A5D" w14:textId="77777777" w:rsidR="004E1ABE" w:rsidRPr="00BC3B53" w:rsidRDefault="004E1ABE" w:rsidP="00CF7A54">
    <w:pPr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5496F" w14:textId="77777777" w:rsidR="004E1ABE" w:rsidRPr="00BC3B53" w:rsidRDefault="004E1ABE" w:rsidP="00CF7A54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9A89B" w14:textId="77777777" w:rsidR="004E1ABE" w:rsidRDefault="004E1ABE">
      <w:pPr>
        <w:spacing w:line="240" w:lineRule="auto"/>
      </w:pPr>
      <w:r>
        <w:separator/>
      </w:r>
    </w:p>
  </w:footnote>
  <w:footnote w:type="continuationSeparator" w:id="0">
    <w:p w14:paraId="37CD5FE3" w14:textId="77777777" w:rsidR="004E1ABE" w:rsidRDefault="004E1A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D0F4F" w14:textId="77777777" w:rsidR="004E1ABE" w:rsidRDefault="004E1ABE">
    <w:pPr>
      <w:pStyle w:val="Koptekst"/>
    </w:pPr>
  </w:p>
  <w:p w14:paraId="07A128C9" w14:textId="77777777" w:rsidR="004E1ABE" w:rsidRDefault="004E1ABE"/>
  <w:p w14:paraId="4CA66DC0" w14:textId="77777777" w:rsidR="004E1ABE" w:rsidRDefault="004E1A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52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4E1ABE" w:rsidRPr="00275984" w14:paraId="2669BC32" w14:textId="77777777" w:rsidTr="007A231C">
      <w:trPr>
        <w:trHeight w:val="400"/>
        <w:jc w:val="center"/>
      </w:trPr>
      <w:tc>
        <w:tcPr>
          <w:tcW w:w="7520" w:type="dxa"/>
          <w:shd w:val="clear" w:color="auto" w:fill="auto"/>
        </w:tcPr>
        <w:p w14:paraId="09B2AB7E" w14:textId="23AEFED0" w:rsidR="004E1ABE" w:rsidRPr="002E14E1" w:rsidRDefault="004E1ABE" w:rsidP="007A231C">
          <w:pPr>
            <w:adjustRightInd w:val="0"/>
            <w:spacing w:line="0" w:lineRule="atLeast"/>
            <w:rPr>
              <w:sz w:val="13"/>
            </w:rPr>
          </w:pPr>
          <w:r>
            <w:rPr>
              <w:rStyle w:val="Huisstijl-Koptekst"/>
            </w:rPr>
            <w:t>|</w:t>
          </w:r>
          <w:r w:rsidR="00DA4BD2">
            <w:rPr>
              <w:sz w:val="13"/>
            </w:rPr>
            <w:t xml:space="preserve"> Bijlage 13 | </w:t>
          </w:r>
          <w:r w:rsidR="007B4346">
            <w:rPr>
              <w:sz w:val="13"/>
            </w:rPr>
            <w:t>Aanmeldingsformulier</w:t>
          </w:r>
          <w:r w:rsidR="00DA4BD2">
            <w:rPr>
              <w:sz w:val="13"/>
            </w:rPr>
            <w:t xml:space="preserve"> Informatiebijeenkomst</w:t>
          </w:r>
          <w:r w:rsidRPr="007A231C">
            <w:rPr>
              <w:sz w:val="13"/>
            </w:rPr>
            <w:t xml:space="preserve"> | Europese aanbesteding IUC DJI/IENEA/RR/2020-3 </w:t>
          </w:r>
        </w:p>
      </w:tc>
    </w:tr>
  </w:tbl>
  <w:p w14:paraId="41657F37" w14:textId="77777777" w:rsidR="004E1ABE" w:rsidRDefault="004E1ABE" w:rsidP="00F810DC">
    <w:pPr>
      <w:pStyle w:val="Koptekst"/>
      <w:spacing w:line="0" w:lineRule="atLea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739D1" w14:textId="77777777" w:rsidR="004E1ABE" w:rsidRDefault="004E1ABE" w:rsidP="00215982">
    <w:pPr>
      <w:pStyle w:val="Koptekst"/>
      <w:ind w:firstLine="3119"/>
    </w:pPr>
    <w:r w:rsidRPr="007A231C">
      <w:rPr>
        <w:noProof/>
      </w:rPr>
      <w:drawing>
        <wp:inline distT="0" distB="0" distL="0" distR="0" wp14:anchorId="73AC4241" wp14:editId="3276B0EC">
          <wp:extent cx="466090" cy="1587500"/>
          <wp:effectExtent l="19050" t="0" r="0" b="0"/>
          <wp:docPr id="3" name="Afbeelding 3" descr="RO_Beeldmerk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_Beeldmerk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" cy="1587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Start w:id="3" w:name="woordmerk_bk"/>
    <w:r w:rsidRPr="007A231C">
      <w:rPr>
        <w:noProof/>
      </w:rPr>
      <w:drawing>
        <wp:inline distT="0" distB="0" distL="0" distR="0" wp14:anchorId="0E6E2A93" wp14:editId="3363FEE7">
          <wp:extent cx="2340869" cy="1583439"/>
          <wp:effectExtent l="0" t="0" r="0" b="0"/>
          <wp:docPr id="4" name="Afbeelding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340869" cy="15834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2D38"/>
    <w:multiLevelType w:val="hybridMultilevel"/>
    <w:tmpl w:val="D86088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54554"/>
    <w:multiLevelType w:val="hybridMultilevel"/>
    <w:tmpl w:val="D852719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24C02"/>
    <w:multiLevelType w:val="hybridMultilevel"/>
    <w:tmpl w:val="7B283F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A79D2"/>
    <w:multiLevelType w:val="multilevel"/>
    <w:tmpl w:val="60C286BE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1"/>
      <w:lvlText w:val="%1.%2.%3.%4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-126"/>
        </w:tabs>
        <w:ind w:left="-1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4" w15:restartNumberingAfterBreak="0">
    <w:nsid w:val="06B74B5B"/>
    <w:multiLevelType w:val="hybridMultilevel"/>
    <w:tmpl w:val="40067B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21AF2"/>
    <w:multiLevelType w:val="hybridMultilevel"/>
    <w:tmpl w:val="E3C6CA6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D434AC"/>
    <w:multiLevelType w:val="multilevel"/>
    <w:tmpl w:val="DF765A10"/>
    <w:lvl w:ilvl="0">
      <w:start w:val="1"/>
      <w:numFmt w:val="decimal"/>
      <w:pStyle w:val="Kop10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0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0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7" w15:restartNumberingAfterBreak="0">
    <w:nsid w:val="0DAC3820"/>
    <w:multiLevelType w:val="hybridMultilevel"/>
    <w:tmpl w:val="E362E5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70C83"/>
    <w:multiLevelType w:val="multilevel"/>
    <w:tmpl w:val="360E1BF0"/>
    <w:lvl w:ilvl="0">
      <w:start w:val="1"/>
      <w:numFmt w:val="bullet"/>
      <w:pStyle w:val="opsommingsvinkUit"/>
      <w:lvlText w:val="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9" w15:restartNumberingAfterBreak="0">
    <w:nsid w:val="11C6176F"/>
    <w:multiLevelType w:val="hybridMultilevel"/>
    <w:tmpl w:val="874AA7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B2C5C"/>
    <w:multiLevelType w:val="hybridMultilevel"/>
    <w:tmpl w:val="1CE010FE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C6C0B"/>
    <w:multiLevelType w:val="hybridMultilevel"/>
    <w:tmpl w:val="7DBC1E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68271D"/>
    <w:multiLevelType w:val="hybridMultilevel"/>
    <w:tmpl w:val="6AA80A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569FE"/>
    <w:multiLevelType w:val="hybridMultilevel"/>
    <w:tmpl w:val="0D7466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83217"/>
    <w:multiLevelType w:val="hybridMultilevel"/>
    <w:tmpl w:val="9458630C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074F6"/>
    <w:multiLevelType w:val="hybridMultilevel"/>
    <w:tmpl w:val="8E1C6D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1E1862"/>
    <w:multiLevelType w:val="hybridMultilevel"/>
    <w:tmpl w:val="3E26B0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A25F2A"/>
    <w:multiLevelType w:val="hybridMultilevel"/>
    <w:tmpl w:val="3F343122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2F120A4B"/>
    <w:multiLevelType w:val="hybridMultilevel"/>
    <w:tmpl w:val="3CE22D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B35752"/>
    <w:multiLevelType w:val="hybridMultilevel"/>
    <w:tmpl w:val="4D320A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50D6B"/>
    <w:multiLevelType w:val="hybridMultilevel"/>
    <w:tmpl w:val="DF66EAFE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1F08A1"/>
    <w:multiLevelType w:val="multilevel"/>
    <w:tmpl w:val="61A21AA6"/>
    <w:lvl w:ilvl="0">
      <w:start w:val="1"/>
      <w:numFmt w:val="bullet"/>
      <w:pStyle w:val="opsomming-bolletjesjustitie"/>
      <w:lvlText w:val=""/>
      <w:lvlJc w:val="left"/>
      <w:pPr>
        <w:tabs>
          <w:tab w:val="num" w:pos="0"/>
        </w:tabs>
        <w:ind w:left="454" w:hanging="454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61" w:hanging="454"/>
      </w:pPr>
      <w:rPr>
        <w:rFonts w:ascii="Symbol" w:hAnsi="Symbol" w:hint="default"/>
        <w:b w:val="0"/>
        <w:i w:val="0"/>
        <w:color w:val="auto"/>
        <w:sz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"/>
      <w:lvlJc w:val="left"/>
      <w:pPr>
        <w:tabs>
          <w:tab w:val="num" w:pos="1721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22" w15:restartNumberingAfterBreak="0">
    <w:nsid w:val="33B84BEC"/>
    <w:multiLevelType w:val="hybridMultilevel"/>
    <w:tmpl w:val="A830D6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064F8"/>
    <w:multiLevelType w:val="hybridMultilevel"/>
    <w:tmpl w:val="85547F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EB1228"/>
    <w:multiLevelType w:val="hybridMultilevel"/>
    <w:tmpl w:val="9D426E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84721D"/>
    <w:multiLevelType w:val="hybridMultilevel"/>
    <w:tmpl w:val="3858ED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70706"/>
    <w:multiLevelType w:val="hybridMultilevel"/>
    <w:tmpl w:val="50543E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0D79CD"/>
    <w:multiLevelType w:val="hybridMultilevel"/>
    <w:tmpl w:val="10BC72F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A1EF6"/>
    <w:multiLevelType w:val="hybridMultilevel"/>
    <w:tmpl w:val="151419E8"/>
    <w:lvl w:ilvl="0" w:tplc="0413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4E15E0"/>
    <w:multiLevelType w:val="hybridMultilevel"/>
    <w:tmpl w:val="B4EAFE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491BE1"/>
    <w:multiLevelType w:val="hybridMultilevel"/>
    <w:tmpl w:val="6D20CA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6257F"/>
    <w:multiLevelType w:val="hybridMultilevel"/>
    <w:tmpl w:val="46F0E12A"/>
    <w:lvl w:ilvl="0" w:tplc="45145EA4">
      <w:start w:val="1"/>
      <w:numFmt w:val="decimal"/>
      <w:pStyle w:val="bijlage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1A1ABC"/>
    <w:multiLevelType w:val="hybridMultilevel"/>
    <w:tmpl w:val="985EF85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E46399"/>
    <w:multiLevelType w:val="hybridMultilevel"/>
    <w:tmpl w:val="76946D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72210F"/>
    <w:multiLevelType w:val="hybridMultilevel"/>
    <w:tmpl w:val="D074A6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097D7F"/>
    <w:multiLevelType w:val="hybridMultilevel"/>
    <w:tmpl w:val="92A087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55C00F0"/>
    <w:multiLevelType w:val="hybridMultilevel"/>
    <w:tmpl w:val="01568A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EA3DDA"/>
    <w:multiLevelType w:val="multilevel"/>
    <w:tmpl w:val="E84A0424"/>
    <w:lvl w:ilvl="0">
      <w:start w:val="1"/>
      <w:numFmt w:val="bullet"/>
      <w:pStyle w:val="opsomming-streepjesjustitie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1" w:hanging="454"/>
      </w:pPr>
      <w:rPr>
        <w:rFonts w:ascii="Symbol" w:hAnsi="Symbol" w:hint="default"/>
        <w:b w:val="0"/>
        <w:i w:val="0"/>
        <w:color w:val="auto"/>
        <w:sz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sz w:val="1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4536" w:hanging="454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38" w15:restartNumberingAfterBreak="0">
    <w:nsid w:val="5AEB225B"/>
    <w:multiLevelType w:val="hybridMultilevel"/>
    <w:tmpl w:val="6E3203C2"/>
    <w:lvl w:ilvl="0" w:tplc="0413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9" w15:restartNumberingAfterBreak="0">
    <w:nsid w:val="5CC12172"/>
    <w:multiLevelType w:val="hybridMultilevel"/>
    <w:tmpl w:val="B3041C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C7F89"/>
    <w:multiLevelType w:val="multilevel"/>
    <w:tmpl w:val="84E00C60"/>
    <w:lvl w:ilvl="0">
      <w:start w:val="1"/>
      <w:numFmt w:val="lowerLetter"/>
      <w:pStyle w:val="opsomming-cijfersjustitie"/>
      <w:lvlText w:val="%1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907" w:hanging="453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1" w:hanging="45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14" w:hanging="453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268" w:hanging="45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722" w:hanging="454"/>
      </w:pPr>
      <w:rPr>
        <w:rFonts w:ascii="Verdana" w:hAnsi="Verdana" w:hint="default"/>
        <w:b w:val="0"/>
        <w:i w:val="0"/>
        <w:sz w:val="18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175" w:hanging="453"/>
      </w:pPr>
      <w:rPr>
        <w:rFonts w:ascii="Verdana" w:hAnsi="Verdana" w:hint="default"/>
        <w:b w:val="0"/>
        <w:i w:val="0"/>
        <w:sz w:val="18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629" w:hanging="454"/>
      </w:pPr>
      <w:rPr>
        <w:rFonts w:ascii="Verdana" w:hAnsi="Verdana" w:hint="default"/>
        <w:b w:val="0"/>
        <w:i w:val="0"/>
        <w:sz w:val="18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082" w:hanging="453"/>
      </w:pPr>
      <w:rPr>
        <w:rFonts w:ascii="Verdana" w:hAnsi="Verdana" w:hint="default"/>
        <w:b w:val="0"/>
        <w:i w:val="0"/>
        <w:sz w:val="18"/>
      </w:rPr>
    </w:lvl>
  </w:abstractNum>
  <w:abstractNum w:abstractNumId="41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42" w15:restartNumberingAfterBreak="0">
    <w:nsid w:val="5FEC188A"/>
    <w:multiLevelType w:val="multilevel"/>
    <w:tmpl w:val="5E426782"/>
    <w:lvl w:ilvl="0">
      <w:start w:val="1"/>
      <w:numFmt w:val="bullet"/>
      <w:pStyle w:val="opsommingsvinkAan"/>
      <w:lvlText w:val="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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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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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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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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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43" w15:restartNumberingAfterBreak="0">
    <w:nsid w:val="65746A52"/>
    <w:multiLevelType w:val="hybridMultilevel"/>
    <w:tmpl w:val="F9E2F3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E205B5"/>
    <w:multiLevelType w:val="hybridMultilevel"/>
    <w:tmpl w:val="2C3097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5D5A9A"/>
    <w:multiLevelType w:val="hybridMultilevel"/>
    <w:tmpl w:val="85D60B2A"/>
    <w:lvl w:ilvl="0" w:tplc="BE8CB0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4D5D68"/>
    <w:multiLevelType w:val="hybridMultilevel"/>
    <w:tmpl w:val="4ADAF0EA"/>
    <w:lvl w:ilvl="0" w:tplc="0413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47" w15:restartNumberingAfterBreak="0">
    <w:nsid w:val="6A853A0D"/>
    <w:multiLevelType w:val="hybridMultilevel"/>
    <w:tmpl w:val="7090B5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BB337B"/>
    <w:multiLevelType w:val="hybridMultilevel"/>
    <w:tmpl w:val="5302F2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076D7D"/>
    <w:multiLevelType w:val="hybridMultilevel"/>
    <w:tmpl w:val="517C9B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190955"/>
    <w:multiLevelType w:val="hybridMultilevel"/>
    <w:tmpl w:val="569872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EE64DB"/>
    <w:multiLevelType w:val="hybridMultilevel"/>
    <w:tmpl w:val="E1842F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F82FF4"/>
    <w:multiLevelType w:val="hybridMultilevel"/>
    <w:tmpl w:val="A056A5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1"/>
  </w:num>
  <w:num w:numId="3">
    <w:abstractNumId w:val="21"/>
  </w:num>
  <w:num w:numId="4">
    <w:abstractNumId w:val="37"/>
  </w:num>
  <w:num w:numId="5">
    <w:abstractNumId w:val="3"/>
  </w:num>
  <w:num w:numId="6">
    <w:abstractNumId w:val="31"/>
  </w:num>
  <w:num w:numId="7">
    <w:abstractNumId w:val="8"/>
  </w:num>
  <w:num w:numId="8">
    <w:abstractNumId w:val="40"/>
  </w:num>
  <w:num w:numId="9">
    <w:abstractNumId w:val="42"/>
  </w:num>
  <w:num w:numId="10">
    <w:abstractNumId w:val="27"/>
  </w:num>
  <w:num w:numId="11">
    <w:abstractNumId w:val="20"/>
  </w:num>
  <w:num w:numId="12">
    <w:abstractNumId w:val="10"/>
  </w:num>
  <w:num w:numId="13">
    <w:abstractNumId w:val="14"/>
  </w:num>
  <w:num w:numId="14">
    <w:abstractNumId w:val="32"/>
  </w:num>
  <w:num w:numId="15">
    <w:abstractNumId w:val="38"/>
  </w:num>
  <w:num w:numId="16">
    <w:abstractNumId w:val="48"/>
  </w:num>
  <w:num w:numId="17">
    <w:abstractNumId w:val="2"/>
  </w:num>
  <w:num w:numId="18">
    <w:abstractNumId w:val="15"/>
  </w:num>
  <w:num w:numId="19">
    <w:abstractNumId w:val="1"/>
  </w:num>
  <w:num w:numId="20">
    <w:abstractNumId w:val="5"/>
  </w:num>
  <w:num w:numId="21">
    <w:abstractNumId w:val="52"/>
  </w:num>
  <w:num w:numId="22">
    <w:abstractNumId w:val="45"/>
  </w:num>
  <w:num w:numId="23">
    <w:abstractNumId w:val="28"/>
  </w:num>
  <w:num w:numId="24">
    <w:abstractNumId w:val="18"/>
  </w:num>
  <w:num w:numId="25">
    <w:abstractNumId w:val="51"/>
  </w:num>
  <w:num w:numId="26">
    <w:abstractNumId w:val="23"/>
  </w:num>
  <w:num w:numId="27">
    <w:abstractNumId w:val="44"/>
  </w:num>
  <w:num w:numId="28">
    <w:abstractNumId w:val="36"/>
  </w:num>
  <w:num w:numId="29">
    <w:abstractNumId w:val="25"/>
  </w:num>
  <w:num w:numId="30">
    <w:abstractNumId w:val="47"/>
  </w:num>
  <w:num w:numId="31">
    <w:abstractNumId w:val="39"/>
  </w:num>
  <w:num w:numId="32">
    <w:abstractNumId w:val="33"/>
  </w:num>
  <w:num w:numId="33">
    <w:abstractNumId w:val="26"/>
  </w:num>
  <w:num w:numId="34">
    <w:abstractNumId w:val="9"/>
  </w:num>
  <w:num w:numId="35">
    <w:abstractNumId w:val="13"/>
  </w:num>
  <w:num w:numId="36">
    <w:abstractNumId w:val="22"/>
  </w:num>
  <w:num w:numId="37">
    <w:abstractNumId w:val="19"/>
  </w:num>
  <w:num w:numId="38">
    <w:abstractNumId w:val="50"/>
  </w:num>
  <w:num w:numId="39">
    <w:abstractNumId w:val="12"/>
  </w:num>
  <w:num w:numId="40">
    <w:abstractNumId w:val="7"/>
  </w:num>
  <w:num w:numId="41">
    <w:abstractNumId w:val="16"/>
  </w:num>
  <w:num w:numId="42">
    <w:abstractNumId w:val="35"/>
  </w:num>
  <w:num w:numId="43">
    <w:abstractNumId w:val="4"/>
  </w:num>
  <w:num w:numId="44">
    <w:abstractNumId w:val="24"/>
  </w:num>
  <w:num w:numId="45">
    <w:abstractNumId w:val="30"/>
  </w:num>
  <w:num w:numId="46">
    <w:abstractNumId w:val="49"/>
  </w:num>
  <w:num w:numId="47">
    <w:abstractNumId w:val="11"/>
  </w:num>
  <w:num w:numId="48">
    <w:abstractNumId w:val="46"/>
  </w:num>
  <w:num w:numId="49">
    <w:abstractNumId w:val="34"/>
  </w:num>
  <w:num w:numId="50">
    <w:abstractNumId w:val="0"/>
  </w:num>
  <w:num w:numId="51">
    <w:abstractNumId w:val="43"/>
  </w:num>
  <w:num w:numId="52">
    <w:abstractNumId w:val="17"/>
  </w:num>
  <w:num w:numId="53">
    <w:abstractNumId w:val="2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CED"/>
    <w:rsid w:val="00005FCC"/>
    <w:rsid w:val="00006729"/>
    <w:rsid w:val="000127A4"/>
    <w:rsid w:val="000139B9"/>
    <w:rsid w:val="00017027"/>
    <w:rsid w:val="000232B6"/>
    <w:rsid w:val="00026322"/>
    <w:rsid w:val="00026BCF"/>
    <w:rsid w:val="00030D94"/>
    <w:rsid w:val="000330C9"/>
    <w:rsid w:val="00042845"/>
    <w:rsid w:val="00044384"/>
    <w:rsid w:val="00045492"/>
    <w:rsid w:val="00064EE8"/>
    <w:rsid w:val="00072A56"/>
    <w:rsid w:val="00072AA5"/>
    <w:rsid w:val="000732E2"/>
    <w:rsid w:val="000774D4"/>
    <w:rsid w:val="00080A53"/>
    <w:rsid w:val="00082A9F"/>
    <w:rsid w:val="00094815"/>
    <w:rsid w:val="000A10A2"/>
    <w:rsid w:val="000A1C34"/>
    <w:rsid w:val="000A3E0D"/>
    <w:rsid w:val="000A4AE8"/>
    <w:rsid w:val="000B687D"/>
    <w:rsid w:val="000B70CF"/>
    <w:rsid w:val="000C016E"/>
    <w:rsid w:val="000C255B"/>
    <w:rsid w:val="000C462F"/>
    <w:rsid w:val="000D351D"/>
    <w:rsid w:val="000D74FD"/>
    <w:rsid w:val="000E3268"/>
    <w:rsid w:val="000E4917"/>
    <w:rsid w:val="000E667A"/>
    <w:rsid w:val="000F2AAA"/>
    <w:rsid w:val="000F37A5"/>
    <w:rsid w:val="001005F0"/>
    <w:rsid w:val="00107082"/>
    <w:rsid w:val="001073F6"/>
    <w:rsid w:val="001177CA"/>
    <w:rsid w:val="00123BC8"/>
    <w:rsid w:val="0012606D"/>
    <w:rsid w:val="00127035"/>
    <w:rsid w:val="00147330"/>
    <w:rsid w:val="0015138F"/>
    <w:rsid w:val="001534CB"/>
    <w:rsid w:val="00156902"/>
    <w:rsid w:val="0016340F"/>
    <w:rsid w:val="0016711A"/>
    <w:rsid w:val="00174392"/>
    <w:rsid w:val="00175F76"/>
    <w:rsid w:val="00190913"/>
    <w:rsid w:val="00190B49"/>
    <w:rsid w:val="0019208A"/>
    <w:rsid w:val="001A1550"/>
    <w:rsid w:val="001A1724"/>
    <w:rsid w:val="001A5E3E"/>
    <w:rsid w:val="001B26A8"/>
    <w:rsid w:val="001C2193"/>
    <w:rsid w:val="001D5899"/>
    <w:rsid w:val="001E418B"/>
    <w:rsid w:val="001E755E"/>
    <w:rsid w:val="001F3754"/>
    <w:rsid w:val="001F4CBB"/>
    <w:rsid w:val="001F4F38"/>
    <w:rsid w:val="001F7106"/>
    <w:rsid w:val="00206D5B"/>
    <w:rsid w:val="00210444"/>
    <w:rsid w:val="002144B2"/>
    <w:rsid w:val="002147E6"/>
    <w:rsid w:val="00215982"/>
    <w:rsid w:val="002169A2"/>
    <w:rsid w:val="0021770E"/>
    <w:rsid w:val="00223E55"/>
    <w:rsid w:val="0022419E"/>
    <w:rsid w:val="002342A2"/>
    <w:rsid w:val="00237F37"/>
    <w:rsid w:val="00240217"/>
    <w:rsid w:val="002423D2"/>
    <w:rsid w:val="002426F9"/>
    <w:rsid w:val="002428B0"/>
    <w:rsid w:val="00252ACF"/>
    <w:rsid w:val="00256745"/>
    <w:rsid w:val="00263290"/>
    <w:rsid w:val="00264525"/>
    <w:rsid w:val="002677DC"/>
    <w:rsid w:val="00270A3A"/>
    <w:rsid w:val="0027355A"/>
    <w:rsid w:val="002819E0"/>
    <w:rsid w:val="002A19D4"/>
    <w:rsid w:val="002A2434"/>
    <w:rsid w:val="002B6B9A"/>
    <w:rsid w:val="002D14D0"/>
    <w:rsid w:val="002F2C66"/>
    <w:rsid w:val="002F3079"/>
    <w:rsid w:val="002F582D"/>
    <w:rsid w:val="002F7610"/>
    <w:rsid w:val="002F76F9"/>
    <w:rsid w:val="002F7FCB"/>
    <w:rsid w:val="00304DC9"/>
    <w:rsid w:val="00312174"/>
    <w:rsid w:val="00312FB5"/>
    <w:rsid w:val="0032686D"/>
    <w:rsid w:val="00330FF5"/>
    <w:rsid w:val="003507CC"/>
    <w:rsid w:val="00353EFD"/>
    <w:rsid w:val="00355EE5"/>
    <w:rsid w:val="00377800"/>
    <w:rsid w:val="00387ACC"/>
    <w:rsid w:val="00393987"/>
    <w:rsid w:val="003A2A2D"/>
    <w:rsid w:val="003A3B75"/>
    <w:rsid w:val="003B1B0E"/>
    <w:rsid w:val="003B486D"/>
    <w:rsid w:val="003B6957"/>
    <w:rsid w:val="003C4A57"/>
    <w:rsid w:val="003C65EC"/>
    <w:rsid w:val="003D46D9"/>
    <w:rsid w:val="003E387C"/>
    <w:rsid w:val="003E44CF"/>
    <w:rsid w:val="003F0EAF"/>
    <w:rsid w:val="003F1BBD"/>
    <w:rsid w:val="003F7550"/>
    <w:rsid w:val="004047DE"/>
    <w:rsid w:val="004049D3"/>
    <w:rsid w:val="00406304"/>
    <w:rsid w:val="00406342"/>
    <w:rsid w:val="00416450"/>
    <w:rsid w:val="004170DC"/>
    <w:rsid w:val="00420B3E"/>
    <w:rsid w:val="0042226F"/>
    <w:rsid w:val="004233E4"/>
    <w:rsid w:val="0044353C"/>
    <w:rsid w:val="00445C0C"/>
    <w:rsid w:val="004558E2"/>
    <w:rsid w:val="004609F5"/>
    <w:rsid w:val="00460DD0"/>
    <w:rsid w:val="004650C1"/>
    <w:rsid w:val="00467264"/>
    <w:rsid w:val="0047302A"/>
    <w:rsid w:val="00476067"/>
    <w:rsid w:val="00476B19"/>
    <w:rsid w:val="00481E01"/>
    <w:rsid w:val="00482B7A"/>
    <w:rsid w:val="00484F72"/>
    <w:rsid w:val="00487637"/>
    <w:rsid w:val="00487FDE"/>
    <w:rsid w:val="00490E46"/>
    <w:rsid w:val="00494DD4"/>
    <w:rsid w:val="00494E58"/>
    <w:rsid w:val="0049720C"/>
    <w:rsid w:val="004A21E0"/>
    <w:rsid w:val="004A3D39"/>
    <w:rsid w:val="004B74ED"/>
    <w:rsid w:val="004E1ABE"/>
    <w:rsid w:val="004E7D28"/>
    <w:rsid w:val="004F0B0A"/>
    <w:rsid w:val="004F3411"/>
    <w:rsid w:val="004F716E"/>
    <w:rsid w:val="005030AD"/>
    <w:rsid w:val="005050A6"/>
    <w:rsid w:val="00506471"/>
    <w:rsid w:val="005069EB"/>
    <w:rsid w:val="00510748"/>
    <w:rsid w:val="0051207D"/>
    <w:rsid w:val="0053170A"/>
    <w:rsid w:val="00537AE4"/>
    <w:rsid w:val="00550C81"/>
    <w:rsid w:val="005515EE"/>
    <w:rsid w:val="005563D0"/>
    <w:rsid w:val="00556D38"/>
    <w:rsid w:val="00561F08"/>
    <w:rsid w:val="00566A83"/>
    <w:rsid w:val="00580258"/>
    <w:rsid w:val="00582E6D"/>
    <w:rsid w:val="005A1AF7"/>
    <w:rsid w:val="005C058F"/>
    <w:rsid w:val="005C0773"/>
    <w:rsid w:val="005C5710"/>
    <w:rsid w:val="005C5F1C"/>
    <w:rsid w:val="005D6661"/>
    <w:rsid w:val="005D73CF"/>
    <w:rsid w:val="005E0A40"/>
    <w:rsid w:val="005E163D"/>
    <w:rsid w:val="005F51FF"/>
    <w:rsid w:val="00600D07"/>
    <w:rsid w:val="00603D69"/>
    <w:rsid w:val="00622229"/>
    <w:rsid w:val="0063450B"/>
    <w:rsid w:val="006440B0"/>
    <w:rsid w:val="00644479"/>
    <w:rsid w:val="00644BCD"/>
    <w:rsid w:val="00644D95"/>
    <w:rsid w:val="006462DE"/>
    <w:rsid w:val="00656DBE"/>
    <w:rsid w:val="00661B6D"/>
    <w:rsid w:val="00664AE5"/>
    <w:rsid w:val="00670F6D"/>
    <w:rsid w:val="00683F7A"/>
    <w:rsid w:val="006849A6"/>
    <w:rsid w:val="006A48B0"/>
    <w:rsid w:val="006D2AFC"/>
    <w:rsid w:val="006E7ED1"/>
    <w:rsid w:val="006F0D76"/>
    <w:rsid w:val="00701D47"/>
    <w:rsid w:val="007151E3"/>
    <w:rsid w:val="007163A2"/>
    <w:rsid w:val="00725FF8"/>
    <w:rsid w:val="0073150F"/>
    <w:rsid w:val="00735172"/>
    <w:rsid w:val="00756C17"/>
    <w:rsid w:val="0076156F"/>
    <w:rsid w:val="00763094"/>
    <w:rsid w:val="007744A7"/>
    <w:rsid w:val="00775E96"/>
    <w:rsid w:val="007763EE"/>
    <w:rsid w:val="00777E4B"/>
    <w:rsid w:val="0078087E"/>
    <w:rsid w:val="0079780B"/>
    <w:rsid w:val="007A1CC7"/>
    <w:rsid w:val="007A231C"/>
    <w:rsid w:val="007A5588"/>
    <w:rsid w:val="007B0A06"/>
    <w:rsid w:val="007B4346"/>
    <w:rsid w:val="007C7427"/>
    <w:rsid w:val="007D4E5A"/>
    <w:rsid w:val="007D73FE"/>
    <w:rsid w:val="007E4360"/>
    <w:rsid w:val="007E668F"/>
    <w:rsid w:val="007E6EC2"/>
    <w:rsid w:val="007F2C3D"/>
    <w:rsid w:val="00801298"/>
    <w:rsid w:val="00801357"/>
    <w:rsid w:val="00801B9B"/>
    <w:rsid w:val="00801BE2"/>
    <w:rsid w:val="00814536"/>
    <w:rsid w:val="008327C0"/>
    <w:rsid w:val="00836922"/>
    <w:rsid w:val="00844251"/>
    <w:rsid w:val="00845250"/>
    <w:rsid w:val="00880175"/>
    <w:rsid w:val="008829B1"/>
    <w:rsid w:val="00886BF2"/>
    <w:rsid w:val="008A5724"/>
    <w:rsid w:val="008B581E"/>
    <w:rsid w:val="008B7729"/>
    <w:rsid w:val="008B7F5B"/>
    <w:rsid w:val="008C4656"/>
    <w:rsid w:val="008E1DDE"/>
    <w:rsid w:val="008F3E4E"/>
    <w:rsid w:val="008F4D9B"/>
    <w:rsid w:val="008F65BB"/>
    <w:rsid w:val="00900949"/>
    <w:rsid w:val="00905614"/>
    <w:rsid w:val="00907ABF"/>
    <w:rsid w:val="0091303E"/>
    <w:rsid w:val="0091498B"/>
    <w:rsid w:val="009201FD"/>
    <w:rsid w:val="00925A97"/>
    <w:rsid w:val="00926E74"/>
    <w:rsid w:val="0093556C"/>
    <w:rsid w:val="00944B32"/>
    <w:rsid w:val="00975125"/>
    <w:rsid w:val="009753DE"/>
    <w:rsid w:val="009758B6"/>
    <w:rsid w:val="009758BD"/>
    <w:rsid w:val="00983340"/>
    <w:rsid w:val="00984C8E"/>
    <w:rsid w:val="0099303A"/>
    <w:rsid w:val="009A12EA"/>
    <w:rsid w:val="009A16B6"/>
    <w:rsid w:val="009A55C5"/>
    <w:rsid w:val="009B362F"/>
    <w:rsid w:val="009B3ABB"/>
    <w:rsid w:val="009B79B4"/>
    <w:rsid w:val="009C29FC"/>
    <w:rsid w:val="009C5461"/>
    <w:rsid w:val="009D5238"/>
    <w:rsid w:val="009D7DC4"/>
    <w:rsid w:val="009E3A61"/>
    <w:rsid w:val="009E448F"/>
    <w:rsid w:val="009E4CBF"/>
    <w:rsid w:val="00A2290E"/>
    <w:rsid w:val="00A23B6B"/>
    <w:rsid w:val="00A24214"/>
    <w:rsid w:val="00A42039"/>
    <w:rsid w:val="00A4349E"/>
    <w:rsid w:val="00A50D11"/>
    <w:rsid w:val="00A54150"/>
    <w:rsid w:val="00A57B01"/>
    <w:rsid w:val="00A6119B"/>
    <w:rsid w:val="00A63C3C"/>
    <w:rsid w:val="00A66993"/>
    <w:rsid w:val="00A6704D"/>
    <w:rsid w:val="00A7480F"/>
    <w:rsid w:val="00A74CF5"/>
    <w:rsid w:val="00A83599"/>
    <w:rsid w:val="00A84F98"/>
    <w:rsid w:val="00A85076"/>
    <w:rsid w:val="00AA5EEF"/>
    <w:rsid w:val="00AB4084"/>
    <w:rsid w:val="00AB662A"/>
    <w:rsid w:val="00AB7A00"/>
    <w:rsid w:val="00AC3CF8"/>
    <w:rsid w:val="00AE01DB"/>
    <w:rsid w:val="00AE38CC"/>
    <w:rsid w:val="00AE56C3"/>
    <w:rsid w:val="00AE6C9C"/>
    <w:rsid w:val="00AF3AF8"/>
    <w:rsid w:val="00AF450A"/>
    <w:rsid w:val="00B049EA"/>
    <w:rsid w:val="00B12805"/>
    <w:rsid w:val="00B1622D"/>
    <w:rsid w:val="00B22DFA"/>
    <w:rsid w:val="00B25EA5"/>
    <w:rsid w:val="00B32603"/>
    <w:rsid w:val="00B34F98"/>
    <w:rsid w:val="00B35189"/>
    <w:rsid w:val="00B35770"/>
    <w:rsid w:val="00B40C97"/>
    <w:rsid w:val="00B53E04"/>
    <w:rsid w:val="00B76D0E"/>
    <w:rsid w:val="00B86649"/>
    <w:rsid w:val="00B90E44"/>
    <w:rsid w:val="00B950FC"/>
    <w:rsid w:val="00BA0423"/>
    <w:rsid w:val="00BA53A3"/>
    <w:rsid w:val="00BB74A0"/>
    <w:rsid w:val="00BC08E5"/>
    <w:rsid w:val="00BC15A8"/>
    <w:rsid w:val="00BC2752"/>
    <w:rsid w:val="00BC2C5B"/>
    <w:rsid w:val="00BC535F"/>
    <w:rsid w:val="00BE22AB"/>
    <w:rsid w:val="00BE233E"/>
    <w:rsid w:val="00BF2CED"/>
    <w:rsid w:val="00BF36A5"/>
    <w:rsid w:val="00C063E0"/>
    <w:rsid w:val="00C40C2D"/>
    <w:rsid w:val="00C415CE"/>
    <w:rsid w:val="00C54137"/>
    <w:rsid w:val="00C5465F"/>
    <w:rsid w:val="00C57BF8"/>
    <w:rsid w:val="00C57C61"/>
    <w:rsid w:val="00C60896"/>
    <w:rsid w:val="00C61DBB"/>
    <w:rsid w:val="00C76742"/>
    <w:rsid w:val="00CA484E"/>
    <w:rsid w:val="00CB2779"/>
    <w:rsid w:val="00CC5986"/>
    <w:rsid w:val="00CD4FD4"/>
    <w:rsid w:val="00CF03AE"/>
    <w:rsid w:val="00CF0BB2"/>
    <w:rsid w:val="00CF78CE"/>
    <w:rsid w:val="00CF7A54"/>
    <w:rsid w:val="00CF7CA3"/>
    <w:rsid w:val="00D10AC1"/>
    <w:rsid w:val="00D13975"/>
    <w:rsid w:val="00D17151"/>
    <w:rsid w:val="00D21590"/>
    <w:rsid w:val="00D24FD0"/>
    <w:rsid w:val="00D320D4"/>
    <w:rsid w:val="00D33F62"/>
    <w:rsid w:val="00D36B47"/>
    <w:rsid w:val="00D36D76"/>
    <w:rsid w:val="00D43769"/>
    <w:rsid w:val="00D44500"/>
    <w:rsid w:val="00D477F6"/>
    <w:rsid w:val="00D56424"/>
    <w:rsid w:val="00D750ED"/>
    <w:rsid w:val="00D77C76"/>
    <w:rsid w:val="00D80CEB"/>
    <w:rsid w:val="00D81372"/>
    <w:rsid w:val="00D859C7"/>
    <w:rsid w:val="00D87792"/>
    <w:rsid w:val="00D87F5E"/>
    <w:rsid w:val="00D96C99"/>
    <w:rsid w:val="00DA0CDB"/>
    <w:rsid w:val="00DA4BD2"/>
    <w:rsid w:val="00DC1910"/>
    <w:rsid w:val="00DC4238"/>
    <w:rsid w:val="00DC543A"/>
    <w:rsid w:val="00DC6F15"/>
    <w:rsid w:val="00DD21A7"/>
    <w:rsid w:val="00DD2CFD"/>
    <w:rsid w:val="00DE3AAC"/>
    <w:rsid w:val="00DF3370"/>
    <w:rsid w:val="00DF4ED4"/>
    <w:rsid w:val="00E15B9F"/>
    <w:rsid w:val="00E3529C"/>
    <w:rsid w:val="00E358D6"/>
    <w:rsid w:val="00E359DE"/>
    <w:rsid w:val="00E43880"/>
    <w:rsid w:val="00E51D08"/>
    <w:rsid w:val="00E53CD5"/>
    <w:rsid w:val="00E56468"/>
    <w:rsid w:val="00E62F1C"/>
    <w:rsid w:val="00E71742"/>
    <w:rsid w:val="00E735D6"/>
    <w:rsid w:val="00E81F57"/>
    <w:rsid w:val="00E84BA8"/>
    <w:rsid w:val="00E90E75"/>
    <w:rsid w:val="00E910F7"/>
    <w:rsid w:val="00E91AA8"/>
    <w:rsid w:val="00E9371D"/>
    <w:rsid w:val="00EB2179"/>
    <w:rsid w:val="00EB775E"/>
    <w:rsid w:val="00EC059D"/>
    <w:rsid w:val="00EC2D45"/>
    <w:rsid w:val="00EC4B4F"/>
    <w:rsid w:val="00ED520B"/>
    <w:rsid w:val="00EE24DA"/>
    <w:rsid w:val="00EE659E"/>
    <w:rsid w:val="00EF0023"/>
    <w:rsid w:val="00EF0EE4"/>
    <w:rsid w:val="00EF7588"/>
    <w:rsid w:val="00F0386C"/>
    <w:rsid w:val="00F1337F"/>
    <w:rsid w:val="00F1468D"/>
    <w:rsid w:val="00F148AC"/>
    <w:rsid w:val="00F1544C"/>
    <w:rsid w:val="00F246A3"/>
    <w:rsid w:val="00F250DC"/>
    <w:rsid w:val="00F31CF1"/>
    <w:rsid w:val="00F31DE4"/>
    <w:rsid w:val="00F34BAD"/>
    <w:rsid w:val="00F36E9F"/>
    <w:rsid w:val="00F41474"/>
    <w:rsid w:val="00F41AC7"/>
    <w:rsid w:val="00F5731E"/>
    <w:rsid w:val="00F611B3"/>
    <w:rsid w:val="00F617F1"/>
    <w:rsid w:val="00F65846"/>
    <w:rsid w:val="00F6711B"/>
    <w:rsid w:val="00F7639C"/>
    <w:rsid w:val="00F810DC"/>
    <w:rsid w:val="00F83E15"/>
    <w:rsid w:val="00F94E87"/>
    <w:rsid w:val="00F9567E"/>
    <w:rsid w:val="00F959D1"/>
    <w:rsid w:val="00F95A4E"/>
    <w:rsid w:val="00F95BF9"/>
    <w:rsid w:val="00FB0D11"/>
    <w:rsid w:val="00FB172D"/>
    <w:rsid w:val="00FB2660"/>
    <w:rsid w:val="00FB2FE2"/>
    <w:rsid w:val="00FC2782"/>
    <w:rsid w:val="00FE0B39"/>
    <w:rsid w:val="00FE0BF1"/>
    <w:rsid w:val="00FF0015"/>
    <w:rsid w:val="00FF0E80"/>
    <w:rsid w:val="00FF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4:docId w14:val="5EB5566F"/>
  <w15:docId w15:val="{8E97523F-1906-4587-B18D-DAC45D403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2CED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0">
    <w:name w:val="heading 1"/>
    <w:basedOn w:val="Standaard"/>
    <w:next w:val="Standaard"/>
    <w:link w:val="Kop1Char"/>
    <w:qFormat/>
    <w:rsid w:val="00BF2CED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0">
    <w:name w:val="heading 2"/>
    <w:basedOn w:val="Kop10"/>
    <w:next w:val="Standaard"/>
    <w:link w:val="Kop2Char"/>
    <w:uiPriority w:val="9"/>
    <w:qFormat/>
    <w:rsid w:val="00BF2CED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0">
    <w:name w:val="heading 3"/>
    <w:basedOn w:val="Kop10"/>
    <w:next w:val="Standaard"/>
    <w:link w:val="Kop3Char"/>
    <w:uiPriority w:val="9"/>
    <w:qFormat/>
    <w:rsid w:val="00BF2CED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0"/>
    <w:next w:val="Standaard"/>
    <w:link w:val="Kop4Char"/>
    <w:uiPriority w:val="9"/>
    <w:qFormat/>
    <w:rsid w:val="00BF2CED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rsid w:val="00BF2C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qFormat/>
    <w:rsid w:val="00BF2CED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qFormat/>
    <w:rsid w:val="00BF2CED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uiPriority w:val="9"/>
    <w:qFormat/>
    <w:rsid w:val="00BF2CED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uiPriority w:val="9"/>
    <w:qFormat/>
    <w:rsid w:val="00BF2CED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0"/>
    <w:rsid w:val="00BF2CED"/>
    <w:rPr>
      <w:rFonts w:ascii="Verdana" w:eastAsia="Times New Roman" w:hAnsi="Verdana" w:cs="Arial"/>
      <w:bCs/>
      <w:kern w:val="32"/>
      <w:sz w:val="24"/>
      <w:szCs w:val="18"/>
      <w:lang w:eastAsia="nl-NL"/>
    </w:rPr>
  </w:style>
  <w:style w:type="character" w:customStyle="1" w:styleId="Kop2Char">
    <w:name w:val="Kop 2 Char"/>
    <w:basedOn w:val="Standaardalinea-lettertype"/>
    <w:link w:val="Kop20"/>
    <w:uiPriority w:val="9"/>
    <w:rsid w:val="00BF2CED"/>
    <w:rPr>
      <w:rFonts w:ascii="Verdana" w:eastAsia="Times New Roman" w:hAnsi="Verdana" w:cs="Arial"/>
      <w:b/>
      <w:iCs/>
      <w:kern w:val="32"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0"/>
    <w:uiPriority w:val="9"/>
    <w:rsid w:val="00BF2CED"/>
    <w:rPr>
      <w:rFonts w:ascii="Verdana" w:eastAsia="Times New Roman" w:hAnsi="Verdana" w:cs="Arial"/>
      <w:i/>
      <w:kern w:val="3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uiPriority w:val="9"/>
    <w:rsid w:val="00BF2CED"/>
    <w:rPr>
      <w:rFonts w:ascii="Verdana" w:eastAsia="Times New Roman" w:hAnsi="Verdana" w:cs="Arial"/>
      <w:kern w:val="3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uiPriority w:val="9"/>
    <w:rsid w:val="00BF2CE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uiPriority w:val="9"/>
    <w:rsid w:val="00BF2CED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rsid w:val="00BF2CE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uiPriority w:val="9"/>
    <w:rsid w:val="00BF2CE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uiPriority w:val="9"/>
    <w:rsid w:val="00BF2CED"/>
    <w:rPr>
      <w:rFonts w:ascii="Arial" w:eastAsia="Times New Roman" w:hAnsi="Arial" w:cs="Arial"/>
      <w:lang w:eastAsia="nl-NL"/>
    </w:rPr>
  </w:style>
  <w:style w:type="paragraph" w:customStyle="1" w:styleId="Kop-Inhoudsopgave">
    <w:name w:val="Kop-Inhoudsopgave"/>
    <w:basedOn w:val="Kopzondernummering"/>
    <w:next w:val="Standaard"/>
    <w:rsid w:val="00BF2CED"/>
  </w:style>
  <w:style w:type="paragraph" w:customStyle="1" w:styleId="Kopzondernummering">
    <w:name w:val="Kop zonder nummering"/>
    <w:basedOn w:val="Standaard"/>
    <w:rsid w:val="00BF2CED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uiPriority w:val="99"/>
    <w:rsid w:val="00BF2CED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BF2CED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BF2CED"/>
    <w:pPr>
      <w:tabs>
        <w:tab w:val="num" w:pos="454"/>
      </w:tabs>
      <w:ind w:left="454" w:hanging="227"/>
    </w:pPr>
    <w:rPr>
      <w:rFonts w:eastAsiaTheme="minorHAnsi" w:cstheme="minorBidi"/>
      <w:lang w:eastAsia="en-US"/>
    </w:rPr>
  </w:style>
  <w:style w:type="paragraph" w:styleId="Inhopg1">
    <w:name w:val="toc 1"/>
    <w:basedOn w:val="Standaard"/>
    <w:next w:val="Standaard"/>
    <w:uiPriority w:val="39"/>
    <w:qFormat/>
    <w:rsid w:val="00BF2CE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rsid w:val="00BF2CED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BF2CED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BF2CED"/>
    <w:pPr>
      <w:tabs>
        <w:tab w:val="num" w:pos="227"/>
      </w:tabs>
      <w:ind w:left="227" w:hanging="227"/>
    </w:pPr>
    <w:rPr>
      <w:rFonts w:eastAsiaTheme="minorHAnsi" w:cstheme="minorBidi"/>
      <w:lang w:eastAsia="en-US"/>
    </w:rPr>
  </w:style>
  <w:style w:type="character" w:customStyle="1" w:styleId="Huisstijl-Koptekst">
    <w:name w:val="Huisstijl-Koptekst"/>
    <w:basedOn w:val="Standaardalinea-lettertype"/>
    <w:rsid w:val="00BF2CED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link w:val="KoptekstChar"/>
    <w:rsid w:val="00BF2CE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BF2CE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paragraph" w:styleId="Lijstopsomteken2">
    <w:name w:val="List Bullet 2"/>
    <w:basedOn w:val="Standaard"/>
    <w:rsid w:val="00BF2CED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BF2CED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link w:val="OndertitelChar"/>
    <w:qFormat/>
    <w:rsid w:val="00BF2CED"/>
    <w:pPr>
      <w:spacing w:line="320" w:lineRule="atLeast"/>
      <w:outlineLvl w:val="1"/>
    </w:pPr>
    <w:rPr>
      <w:sz w:val="24"/>
    </w:rPr>
  </w:style>
  <w:style w:type="character" w:customStyle="1" w:styleId="OndertitelChar">
    <w:name w:val="Ondertitel Char"/>
    <w:basedOn w:val="Standaardalinea-lettertype"/>
    <w:link w:val="Ondertitel"/>
    <w:rsid w:val="00BF2CED"/>
    <w:rPr>
      <w:rFonts w:ascii="Verdana" w:eastAsia="Times New Roman" w:hAnsi="Verdana" w:cs="Times New Roman"/>
      <w:sz w:val="24"/>
      <w:szCs w:val="24"/>
      <w:lang w:eastAsia="nl-NL"/>
    </w:rPr>
  </w:style>
  <w:style w:type="paragraph" w:styleId="Titel">
    <w:name w:val="Title"/>
    <w:basedOn w:val="Standaard"/>
    <w:link w:val="TitelChar"/>
    <w:qFormat/>
    <w:rsid w:val="00BF2CED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TitelChar">
    <w:name w:val="Titel Char"/>
    <w:basedOn w:val="Standaardalinea-lettertype"/>
    <w:link w:val="Titel"/>
    <w:rsid w:val="00BF2CED"/>
    <w:rPr>
      <w:rFonts w:ascii="Verdana" w:eastAsia="Times New Roman" w:hAnsi="Verdana" w:cs="Arial"/>
      <w:b/>
      <w:bCs/>
      <w:kern w:val="28"/>
      <w:sz w:val="24"/>
      <w:szCs w:val="32"/>
      <w:lang w:eastAsia="nl-NL"/>
    </w:rPr>
  </w:style>
  <w:style w:type="character" w:customStyle="1" w:styleId="Huisstijl-Rubricering">
    <w:name w:val="Huisstijl-Rubricering"/>
    <w:basedOn w:val="Standaardalinea-lettertype"/>
    <w:rsid w:val="00BF2CE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Standaard"/>
    <w:next w:val="Standaard"/>
    <w:uiPriority w:val="39"/>
    <w:qFormat/>
    <w:rsid w:val="00BF2CED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rsid w:val="00BF2CED"/>
  </w:style>
  <w:style w:type="paragraph" w:styleId="Inhopg3">
    <w:name w:val="toc 3"/>
    <w:basedOn w:val="Standaard"/>
    <w:next w:val="Standaard"/>
    <w:uiPriority w:val="39"/>
    <w:qFormat/>
    <w:rsid w:val="00BF2CED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next w:val="Standaard"/>
    <w:rsid w:val="00BF2CED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BF2CED"/>
    <w:rPr>
      <w:i/>
    </w:rPr>
  </w:style>
  <w:style w:type="table" w:styleId="Tabelraster">
    <w:name w:val="Table Grid"/>
    <w:basedOn w:val="Standaardtabel"/>
    <w:rsid w:val="00BF2CED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BF2CED"/>
    <w:pPr>
      <w:spacing w:after="0" w:line="240" w:lineRule="auto"/>
    </w:pPr>
    <w:rPr>
      <w:rFonts w:ascii="Verdana" w:eastAsia="Times New Roman" w:hAnsi="Verdana" w:cs="Times New Roman"/>
      <w:sz w:val="14"/>
      <w:szCs w:val="20"/>
      <w:lang w:eastAsia="nl-NL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BF2CED"/>
    <w:rPr>
      <w:b w:val="0"/>
    </w:rPr>
  </w:style>
  <w:style w:type="paragraph" w:styleId="Inhopg4">
    <w:name w:val="toc 4"/>
    <w:basedOn w:val="Standaard"/>
    <w:next w:val="Standaard"/>
    <w:uiPriority w:val="39"/>
    <w:rsid w:val="00BF2CED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next w:val="Standaard"/>
    <w:autoRedefine/>
    <w:uiPriority w:val="39"/>
    <w:rsid w:val="00BF2CED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semiHidden/>
    <w:rsid w:val="00BF2CED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BF2CED"/>
    <w:rPr>
      <w:rFonts w:ascii="Verdana" w:eastAsia="Times New Roman" w:hAnsi="Verdana" w:cs="Times New Roman"/>
      <w:sz w:val="13"/>
      <w:szCs w:val="20"/>
      <w:lang w:eastAsia="nl-NL"/>
    </w:rPr>
  </w:style>
  <w:style w:type="character" w:styleId="Voetnootmarkering">
    <w:name w:val="footnote reference"/>
    <w:basedOn w:val="Standaardalinea-lettertype"/>
    <w:semiHidden/>
    <w:rsid w:val="00BF2CED"/>
    <w:rPr>
      <w:vertAlign w:val="baseline"/>
    </w:rPr>
  </w:style>
  <w:style w:type="paragraph" w:styleId="Eindnoottekst">
    <w:name w:val="endnote text"/>
    <w:basedOn w:val="Standaard"/>
    <w:link w:val="EindnoottekstChar"/>
    <w:semiHidden/>
    <w:rsid w:val="00BF2CED"/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BF2CED"/>
    <w:rPr>
      <w:rFonts w:ascii="Verdana" w:eastAsia="Times New Roman" w:hAnsi="Verdana" w:cs="Times New Roman"/>
      <w:sz w:val="20"/>
      <w:szCs w:val="20"/>
      <w:lang w:eastAsia="nl-NL"/>
    </w:rPr>
  </w:style>
  <w:style w:type="character" w:styleId="Eindnootmarkering">
    <w:name w:val="endnote reference"/>
    <w:basedOn w:val="Standaardalinea-lettertype"/>
    <w:semiHidden/>
    <w:rsid w:val="00BF2CED"/>
    <w:rPr>
      <w:vertAlign w:val="superscript"/>
    </w:rPr>
  </w:style>
  <w:style w:type="paragraph" w:styleId="Ballontekst">
    <w:name w:val="Balloon Text"/>
    <w:basedOn w:val="Standaard"/>
    <w:link w:val="BallontekstChar"/>
    <w:rsid w:val="00BF2C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F2CED"/>
    <w:rPr>
      <w:rFonts w:ascii="Tahoma" w:eastAsia="Times New Roman" w:hAnsi="Tahoma" w:cs="Tahoma"/>
      <w:sz w:val="16"/>
      <w:szCs w:val="16"/>
      <w:lang w:eastAsia="nl-NL"/>
    </w:rPr>
  </w:style>
  <w:style w:type="paragraph" w:styleId="Geenafstand">
    <w:name w:val="No Spacing"/>
    <w:uiPriority w:val="1"/>
    <w:qFormat/>
    <w:rsid w:val="00BF2CED"/>
    <w:pPr>
      <w:spacing w:after="0" w:line="240" w:lineRule="auto"/>
    </w:pPr>
    <w:rPr>
      <w:rFonts w:ascii="Verdana" w:eastAsiaTheme="minorEastAsia" w:hAnsi="Verdana"/>
      <w:lang w:eastAsia="nl-NL"/>
    </w:rPr>
  </w:style>
  <w:style w:type="paragraph" w:customStyle="1" w:styleId="broodtekst">
    <w:name w:val="broodtekst"/>
    <w:basedOn w:val="Standaard"/>
    <w:link w:val="broodtekstChar"/>
    <w:rsid w:val="00BF2CE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MS Mincho"/>
      <w:szCs w:val="18"/>
    </w:rPr>
  </w:style>
  <w:style w:type="character" w:customStyle="1" w:styleId="broodtekstChar">
    <w:name w:val="broodtekst Char"/>
    <w:link w:val="broodtekst"/>
    <w:rsid w:val="00BF2CED"/>
    <w:rPr>
      <w:rFonts w:ascii="Verdana" w:eastAsia="MS Mincho" w:hAnsi="Verdana" w:cs="Times New Roman"/>
      <w:sz w:val="18"/>
      <w:szCs w:val="18"/>
      <w:lang w:eastAsia="nl-NL"/>
    </w:rPr>
  </w:style>
  <w:style w:type="character" w:styleId="GevolgdeHyperlink">
    <w:name w:val="FollowedHyperlink"/>
    <w:basedOn w:val="Standaardalinea-lettertype"/>
    <w:rsid w:val="00BF2CED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rsid w:val="00BF2CED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broodtekst"/>
    <w:rsid w:val="00BF2CED"/>
    <w:pPr>
      <w:spacing w:after="92" w:line="180" w:lineRule="atLeast"/>
    </w:pPr>
    <w:rPr>
      <w:noProof/>
      <w:sz w:val="13"/>
    </w:rPr>
  </w:style>
  <w:style w:type="paragraph" w:customStyle="1" w:styleId="witregel1">
    <w:name w:val="witregel1"/>
    <w:basedOn w:val="broodtekst"/>
    <w:rsid w:val="00BF2CED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rsid w:val="00BF2CED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broodtekst"/>
    <w:rsid w:val="00BF2CED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rsid w:val="00BF2CED"/>
    <w:pPr>
      <w:spacing w:line="180" w:lineRule="exact"/>
    </w:pPr>
    <w:rPr>
      <w:i/>
      <w:noProof/>
      <w:sz w:val="13"/>
    </w:rPr>
  </w:style>
  <w:style w:type="paragraph" w:customStyle="1" w:styleId="minofdir">
    <w:name w:val="minofdir"/>
    <w:basedOn w:val="broodtekst"/>
    <w:rsid w:val="00BF2CED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rsid w:val="00BF2CED"/>
    <w:pPr>
      <w:numPr>
        <w:numId w:val="3"/>
      </w:numPr>
      <w:tabs>
        <w:tab w:val="clear" w:pos="0"/>
        <w:tab w:val="clear" w:pos="227"/>
        <w:tab w:val="clear" w:pos="680"/>
        <w:tab w:val="left" w:pos="907"/>
        <w:tab w:val="num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styleId="Bijschrift">
    <w:name w:val="caption"/>
    <w:basedOn w:val="Standaard"/>
    <w:next w:val="Standaard"/>
    <w:qFormat/>
    <w:rsid w:val="00BF2CED"/>
    <w:rPr>
      <w:rFonts w:eastAsia="MS Mincho"/>
      <w:bCs/>
      <w:i/>
      <w:szCs w:val="20"/>
    </w:rPr>
  </w:style>
  <w:style w:type="paragraph" w:customStyle="1" w:styleId="opsomming-cijfersjustitie">
    <w:name w:val="opsomming-cijfers_justitie"/>
    <w:basedOn w:val="broodtekst"/>
    <w:rsid w:val="00BF2CED"/>
    <w:pPr>
      <w:numPr>
        <w:numId w:val="8"/>
      </w:num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character" w:styleId="Paginanummer">
    <w:name w:val="page number"/>
    <w:basedOn w:val="Standaardalinea-lettertype"/>
    <w:rsid w:val="00BF2CED"/>
  </w:style>
  <w:style w:type="paragraph" w:customStyle="1" w:styleId="witregel2">
    <w:name w:val="witregel2"/>
    <w:basedOn w:val="broodtekst"/>
    <w:rsid w:val="00BF2CED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link w:val="broodtekst-boldChar"/>
    <w:rsid w:val="00BF2CED"/>
    <w:rPr>
      <w:b/>
    </w:rPr>
  </w:style>
  <w:style w:type="character" w:customStyle="1" w:styleId="broodtekst-boldChar">
    <w:name w:val="broodtekst-bold Char"/>
    <w:link w:val="broodtekst-bold"/>
    <w:rsid w:val="00BF2CED"/>
    <w:rPr>
      <w:rFonts w:ascii="Verdana" w:eastAsia="MS Mincho" w:hAnsi="Verdana" w:cs="Times New Roman"/>
      <w:b/>
      <w:sz w:val="18"/>
      <w:szCs w:val="18"/>
      <w:lang w:eastAsia="nl-NL"/>
    </w:rPr>
  </w:style>
  <w:style w:type="paragraph" w:customStyle="1" w:styleId="in-table">
    <w:name w:val="in-table"/>
    <w:basedOn w:val="broodtekst"/>
    <w:rsid w:val="00BF2CED"/>
    <w:pPr>
      <w:spacing w:line="0" w:lineRule="atLeast"/>
    </w:pPr>
    <w:rPr>
      <w:sz w:val="2"/>
    </w:rPr>
  </w:style>
  <w:style w:type="paragraph" w:customStyle="1" w:styleId="kop1">
    <w:name w:val="kop1"/>
    <w:basedOn w:val="broodtekst"/>
    <w:next w:val="broodtekst"/>
    <w:rsid w:val="00BF2CED"/>
    <w:pPr>
      <w:numPr>
        <w:ilvl w:val="3"/>
        <w:numId w:val="5"/>
      </w:numPr>
      <w:spacing w:after="660" w:line="300" w:lineRule="atLeast"/>
      <w:ind w:hanging="1224"/>
    </w:pPr>
    <w:rPr>
      <w:sz w:val="24"/>
    </w:rPr>
  </w:style>
  <w:style w:type="paragraph" w:customStyle="1" w:styleId="kop2">
    <w:name w:val="kop2"/>
    <w:basedOn w:val="broodtekst"/>
    <w:next w:val="broodtekst"/>
    <w:rsid w:val="00BF2CED"/>
    <w:pPr>
      <w:numPr>
        <w:ilvl w:val="1"/>
        <w:numId w:val="5"/>
      </w:numPr>
      <w:spacing w:before="240"/>
      <w:ind w:hanging="1224"/>
    </w:pPr>
    <w:rPr>
      <w:b/>
    </w:rPr>
  </w:style>
  <w:style w:type="paragraph" w:customStyle="1" w:styleId="kop3">
    <w:name w:val="kop3"/>
    <w:basedOn w:val="broodtekst"/>
    <w:next w:val="broodtekst"/>
    <w:rsid w:val="00BF2CED"/>
    <w:pPr>
      <w:numPr>
        <w:ilvl w:val="2"/>
        <w:numId w:val="5"/>
      </w:numPr>
      <w:spacing w:before="240"/>
      <w:ind w:hanging="1224"/>
    </w:pPr>
    <w:rPr>
      <w:i/>
    </w:rPr>
  </w:style>
  <w:style w:type="paragraph" w:customStyle="1" w:styleId="kop40">
    <w:name w:val="kop4"/>
    <w:basedOn w:val="broodtekst"/>
    <w:next w:val="broodtekst"/>
    <w:rsid w:val="00BF2CED"/>
    <w:pPr>
      <w:tabs>
        <w:tab w:val="num" w:pos="0"/>
      </w:tabs>
      <w:spacing w:before="240"/>
      <w:ind w:hanging="1224"/>
    </w:pPr>
  </w:style>
  <w:style w:type="paragraph" w:customStyle="1" w:styleId="opsomming-streepjesjustitie">
    <w:name w:val="opsomming-streepjes_justitie"/>
    <w:basedOn w:val="broodtekst"/>
    <w:rsid w:val="00BF2CED"/>
    <w:pPr>
      <w:numPr>
        <w:numId w:val="4"/>
      </w:num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windings">
    <w:name w:val="windings"/>
    <w:basedOn w:val="broodtekst"/>
    <w:next w:val="broodtekst"/>
    <w:rsid w:val="00BF2CED"/>
    <w:rPr>
      <w:rFonts w:ascii="Wingdings 2" w:hAnsi="Wingdings 2"/>
    </w:rPr>
  </w:style>
  <w:style w:type="paragraph" w:customStyle="1" w:styleId="windings-vet">
    <w:name w:val="windings-vet"/>
    <w:basedOn w:val="windings"/>
    <w:rsid w:val="00BF2CED"/>
    <w:rPr>
      <w:b/>
    </w:rPr>
  </w:style>
  <w:style w:type="paragraph" w:customStyle="1" w:styleId="rubricering">
    <w:name w:val="rubricering"/>
    <w:basedOn w:val="broodtekst"/>
    <w:rsid w:val="00BF2CED"/>
    <w:pPr>
      <w:spacing w:line="180" w:lineRule="atLeast"/>
    </w:pPr>
    <w:rPr>
      <w:b/>
      <w:caps/>
      <w:sz w:val="13"/>
    </w:rPr>
  </w:style>
  <w:style w:type="paragraph" w:customStyle="1" w:styleId="titel0">
    <w:name w:val="titel"/>
    <w:basedOn w:val="broodtekst"/>
    <w:next w:val="table-before"/>
    <w:rsid w:val="00BF2CED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rsid w:val="00BF2CED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rsid w:val="00BF2CED"/>
    <w:pPr>
      <w:spacing w:after="660" w:line="300" w:lineRule="atLeast"/>
    </w:pPr>
    <w:rPr>
      <w:sz w:val="24"/>
    </w:rPr>
  </w:style>
  <w:style w:type="paragraph" w:styleId="Inhopg6">
    <w:name w:val="toc 6"/>
    <w:basedOn w:val="Standaard"/>
    <w:next w:val="Standaard"/>
    <w:autoRedefine/>
    <w:uiPriority w:val="39"/>
    <w:rsid w:val="00BF2CED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next w:val="Standaard"/>
    <w:autoRedefine/>
    <w:uiPriority w:val="39"/>
    <w:rsid w:val="00BF2CED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next w:val="Standaard"/>
    <w:autoRedefine/>
    <w:uiPriority w:val="39"/>
    <w:rsid w:val="00BF2CED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next w:val="Standaard"/>
    <w:autoRedefine/>
    <w:uiPriority w:val="39"/>
    <w:rsid w:val="00BF2CED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rsid w:val="00BF2CED"/>
    <w:pPr>
      <w:spacing w:after="660" w:line="300" w:lineRule="atLeast"/>
    </w:pPr>
    <w:rPr>
      <w:sz w:val="24"/>
    </w:rPr>
  </w:style>
  <w:style w:type="paragraph" w:customStyle="1" w:styleId="koptekst0">
    <w:name w:val="koptekst"/>
    <w:basedOn w:val="broodtekst"/>
    <w:rsid w:val="00BF2CED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rsid w:val="00BF2CED"/>
    <w:pPr>
      <w:widowControl w:val="0"/>
      <w:numPr>
        <w:numId w:val="9"/>
      </w:numPr>
      <w:tabs>
        <w:tab w:val="clear" w:pos="0"/>
        <w:tab w:val="clear" w:pos="227"/>
        <w:tab w:val="clear" w:pos="680"/>
        <w:tab w:val="left" w:pos="907"/>
        <w:tab w:val="left" w:pos="1361"/>
        <w:tab w:val="num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rsid w:val="00BF2CED"/>
    <w:rPr>
      <w:b/>
      <w:sz w:val="14"/>
    </w:rPr>
  </w:style>
  <w:style w:type="paragraph" w:customStyle="1" w:styleId="tabeltekst">
    <w:name w:val="tabeltekst"/>
    <w:basedOn w:val="broodtekst"/>
    <w:rsid w:val="00BF2CED"/>
    <w:rPr>
      <w:sz w:val="14"/>
    </w:rPr>
  </w:style>
  <w:style w:type="paragraph" w:customStyle="1" w:styleId="titel-ad">
    <w:name w:val="titel-ad"/>
    <w:basedOn w:val="broodtekst"/>
    <w:next w:val="table-before"/>
    <w:rsid w:val="00BF2CED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rsid w:val="00BF2CED"/>
    <w:rPr>
      <w:i/>
    </w:rPr>
  </w:style>
  <w:style w:type="paragraph" w:customStyle="1" w:styleId="bijlage">
    <w:name w:val="bijlage"/>
    <w:basedOn w:val="broodtekst"/>
    <w:next w:val="broodtekst"/>
    <w:rsid w:val="00BF2CED"/>
    <w:pPr>
      <w:numPr>
        <w:numId w:val="6"/>
      </w:num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rsid w:val="00BF2CED"/>
    <w:pPr>
      <w:widowControl w:val="0"/>
      <w:numPr>
        <w:numId w:val="7"/>
      </w:num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rsid w:val="00BF2CED"/>
    <w:rPr>
      <w:b/>
      <w:i/>
    </w:rPr>
  </w:style>
  <w:style w:type="paragraph" w:customStyle="1" w:styleId="opsomming-lettersjustitie">
    <w:name w:val="opsomming-letters_justitie"/>
    <w:basedOn w:val="broodtekst"/>
    <w:rsid w:val="00BF2CED"/>
    <w:p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rsid w:val="00BF2CED"/>
    <w:rPr>
      <w:i/>
    </w:rPr>
  </w:style>
  <w:style w:type="paragraph" w:styleId="Index1">
    <w:name w:val="index 1"/>
    <w:basedOn w:val="Standaard"/>
    <w:next w:val="Standaard"/>
    <w:autoRedefine/>
    <w:rsid w:val="00BF2CED"/>
    <w:rPr>
      <w:rFonts w:eastAsia="MS Mincho"/>
    </w:rPr>
  </w:style>
  <w:style w:type="paragraph" w:styleId="Indexkop">
    <w:name w:val="index heading"/>
    <w:basedOn w:val="Standaard"/>
    <w:next w:val="Index1"/>
    <w:rsid w:val="00BF2CED"/>
    <w:pPr>
      <w:ind w:left="-340"/>
    </w:pPr>
    <w:rPr>
      <w:rFonts w:eastAsia="MS Mincho" w:cs="Arial"/>
      <w:bCs/>
    </w:rPr>
  </w:style>
  <w:style w:type="paragraph" w:customStyle="1" w:styleId="paginanr-rechts">
    <w:name w:val="paginanr-rechts"/>
    <w:basedOn w:val="Huisstijl-Paginanummering"/>
    <w:rsid w:val="00BF2CE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ind w:left="12192"/>
    </w:pPr>
    <w:rPr>
      <w:rFonts w:eastAsia="MS Mincho"/>
      <w:szCs w:val="18"/>
    </w:rPr>
  </w:style>
  <w:style w:type="paragraph" w:customStyle="1" w:styleId="referentiegegevens">
    <w:name w:val="referentiegegevens"/>
    <w:basedOn w:val="broodtekst"/>
    <w:rsid w:val="00BF2CED"/>
    <w:pPr>
      <w:spacing w:line="180" w:lineRule="atLeast"/>
    </w:pPr>
    <w:rPr>
      <w:sz w:val="13"/>
    </w:rPr>
  </w:style>
  <w:style w:type="paragraph" w:styleId="Plattetekst">
    <w:name w:val="Body Text"/>
    <w:basedOn w:val="Standaard"/>
    <w:link w:val="PlattetekstChar"/>
    <w:rsid w:val="00BF2CED"/>
    <w:pPr>
      <w:spacing w:line="240" w:lineRule="auto"/>
    </w:pPr>
    <w:rPr>
      <w:rFonts w:ascii="Arial" w:eastAsia="MS Mincho" w:hAnsi="Arial"/>
      <w:i/>
      <w:color w:val="FF0000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BF2CED"/>
    <w:rPr>
      <w:rFonts w:ascii="Arial" w:eastAsia="MS Mincho" w:hAnsi="Arial" w:cs="Times New Roman"/>
      <w:i/>
      <w:color w:val="FF0000"/>
      <w:szCs w:val="20"/>
      <w:lang w:eastAsia="nl-NL"/>
    </w:rPr>
  </w:style>
  <w:style w:type="paragraph" w:customStyle="1" w:styleId="Onderdeel">
    <w:name w:val="Onderdeel"/>
    <w:basedOn w:val="Standaard"/>
    <w:rsid w:val="00BF2CED"/>
    <w:pPr>
      <w:tabs>
        <w:tab w:val="left" w:pos="1195"/>
      </w:tabs>
      <w:spacing w:line="310" w:lineRule="exact"/>
    </w:pPr>
    <w:rPr>
      <w:rFonts w:ascii="Utopia" w:eastAsia="MS Mincho" w:hAnsi="Utopia"/>
      <w:sz w:val="22"/>
      <w:szCs w:val="20"/>
    </w:rPr>
  </w:style>
  <w:style w:type="character" w:styleId="Verwijzingopmerking">
    <w:name w:val="annotation reference"/>
    <w:rsid w:val="00BF2CE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BF2CED"/>
    <w:rPr>
      <w:rFonts w:eastAsia="MS Mincho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F2CED"/>
    <w:rPr>
      <w:rFonts w:ascii="Verdana" w:eastAsia="MS Mincho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F2CE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F2CED"/>
    <w:rPr>
      <w:rFonts w:ascii="Verdana" w:eastAsia="MS Mincho" w:hAnsi="Verdana" w:cs="Times New Roman"/>
      <w:b/>
      <w:bCs/>
      <w:sz w:val="20"/>
      <w:szCs w:val="20"/>
      <w:lang w:eastAsia="nl-NL"/>
    </w:rPr>
  </w:style>
  <w:style w:type="table" w:customStyle="1" w:styleId="Tabelraster1">
    <w:name w:val="Tabelraster1"/>
    <w:basedOn w:val="Standaardtabel"/>
    <w:next w:val="Tabelraster"/>
    <w:rsid w:val="00BF2CED"/>
    <w:pPr>
      <w:spacing w:after="0" w:line="240" w:lineRule="atLeast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BF2CED"/>
    <w:pPr>
      <w:ind w:left="720"/>
      <w:contextualSpacing/>
    </w:pPr>
    <w:rPr>
      <w:rFonts w:eastAsia="MS Mincho"/>
    </w:rPr>
  </w:style>
  <w:style w:type="paragraph" w:styleId="Kopvaninhoudsopgave">
    <w:name w:val="TOC Heading"/>
    <w:basedOn w:val="Kop10"/>
    <w:next w:val="Standaard"/>
    <w:uiPriority w:val="39"/>
    <w:semiHidden/>
    <w:unhideWhenUsed/>
    <w:qFormat/>
    <w:rsid w:val="00BF2CED"/>
    <w:pPr>
      <w:keepNext/>
      <w:keepLines/>
      <w:pageBreakBefore w:val="0"/>
      <w:widowControl/>
      <w:numPr>
        <w:numId w:val="0"/>
      </w:num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hidden/>
    <w:uiPriority w:val="99"/>
    <w:semiHidden/>
    <w:rsid w:val="00BF2CED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styleId="Zwaar">
    <w:name w:val="Strong"/>
    <w:basedOn w:val="Standaardalinea-lettertype"/>
    <w:qFormat/>
    <w:rsid w:val="00BF2CED"/>
    <w:rPr>
      <w:b/>
      <w:bCs/>
    </w:rPr>
  </w:style>
  <w:style w:type="paragraph" w:customStyle="1" w:styleId="Tekstvak">
    <w:name w:val="Tekstvak"/>
    <w:basedOn w:val="Standaard"/>
    <w:link w:val="TekstvakChar"/>
    <w:qFormat/>
    <w:rsid w:val="00BF2CED"/>
    <w:rPr>
      <w:b/>
      <w:u w:val="single"/>
    </w:rPr>
  </w:style>
  <w:style w:type="character" w:customStyle="1" w:styleId="TekstvakChar">
    <w:name w:val="Tekstvak Char"/>
    <w:basedOn w:val="Standaardalinea-lettertype"/>
    <w:link w:val="Tekstvak"/>
    <w:rsid w:val="00BF2CED"/>
    <w:rPr>
      <w:rFonts w:ascii="Verdana" w:eastAsia="Times New Roman" w:hAnsi="Verdana" w:cs="Times New Roman"/>
      <w:b/>
      <w:sz w:val="18"/>
      <w:szCs w:val="24"/>
      <w:u w:val="single"/>
      <w:lang w:eastAsia="nl-NL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locked/>
    <w:rsid w:val="002A2434"/>
    <w:rPr>
      <w:rFonts w:ascii="Verdana" w:eastAsia="MS Mincho" w:hAnsi="Verdana" w:cs="Times New Roman"/>
      <w:sz w:val="18"/>
      <w:szCs w:val="24"/>
      <w:lang w:eastAsia="nl-NL"/>
    </w:rPr>
  </w:style>
  <w:style w:type="paragraph" w:customStyle="1" w:styleId="DPAlinea1">
    <w:name w:val="DP_Alinea1"/>
    <w:basedOn w:val="Kop10"/>
    <w:next w:val="Standaard"/>
    <w:qFormat/>
    <w:rsid w:val="00600D07"/>
    <w:pPr>
      <w:pageBreakBefore w:val="0"/>
      <w:widowControl/>
      <w:tabs>
        <w:tab w:val="clear" w:pos="0"/>
        <w:tab w:val="left" w:pos="851"/>
      </w:tabs>
      <w:spacing w:after="0"/>
      <w:ind w:hanging="851"/>
      <w:contextualSpacing w:val="0"/>
    </w:pPr>
    <w:rPr>
      <w:kern w:val="0"/>
      <w:sz w:val="18"/>
      <w:szCs w:val="32"/>
    </w:rPr>
  </w:style>
  <w:style w:type="table" w:customStyle="1" w:styleId="Tabelraster2">
    <w:name w:val="Tabelraster2"/>
    <w:basedOn w:val="Standaardtabel"/>
    <w:next w:val="Tabelraster"/>
    <w:rsid w:val="00BA0423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BA0423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C11CF-C698-4CD7-80C6-7CCE4A22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145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Veiligheid en Justitie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Vliet, van, Mahena</dc:creator>
  <cp:lastModifiedBy>Ruiter, Rob</cp:lastModifiedBy>
  <cp:revision>16</cp:revision>
  <cp:lastPrinted>2018-07-25T10:58:00Z</cp:lastPrinted>
  <dcterms:created xsi:type="dcterms:W3CDTF">2021-04-22T13:09:00Z</dcterms:created>
  <dcterms:modified xsi:type="dcterms:W3CDTF">2021-11-10T09:00:00Z</dcterms:modified>
</cp:coreProperties>
</file>